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491774">
        <w:tc>
          <w:tcPr>
            <w:tcW w:w="10065" w:type="dxa"/>
            <w:gridSpan w:val="2"/>
          </w:tcPr>
          <w:p w14:paraId="6291AA68" w14:textId="77777777" w:rsidR="000D63C5" w:rsidRPr="008B5E83" w:rsidRDefault="000D63C5" w:rsidP="00491774">
            <w:pPr>
              <w:pStyle w:val="BasistekstEmtio"/>
              <w:rPr>
                <w:rFonts w:cs="Arial"/>
                <w:b/>
                <w:bCs/>
                <w:szCs w:val="19"/>
              </w:rPr>
            </w:pPr>
            <w:r w:rsidRPr="008B5E83">
              <w:rPr>
                <w:rFonts w:cs="Arial"/>
                <w:b/>
                <w:bCs/>
                <w:szCs w:val="19"/>
              </w:rPr>
              <w:t>Kansendossier</w:t>
            </w:r>
          </w:p>
        </w:tc>
      </w:tr>
      <w:tr w:rsidR="000D63C5" w:rsidRPr="008B5E83" w14:paraId="76E3B844" w14:textId="77777777" w:rsidTr="00491774">
        <w:tc>
          <w:tcPr>
            <w:tcW w:w="10065" w:type="dxa"/>
            <w:gridSpan w:val="2"/>
          </w:tcPr>
          <w:p w14:paraId="74A4F1F8" w14:textId="173DA45A" w:rsidR="000D63C5" w:rsidRPr="008B5E83" w:rsidRDefault="000D63C5" w:rsidP="00491774">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491774">
        <w:tc>
          <w:tcPr>
            <w:tcW w:w="3233" w:type="dxa"/>
          </w:tcPr>
          <w:p w14:paraId="19210E9A" w14:textId="77777777" w:rsidR="000D63C5" w:rsidRPr="008B5E83" w:rsidRDefault="000D63C5" w:rsidP="00491774">
            <w:pPr>
              <w:pStyle w:val="BasistekstEmtio"/>
              <w:rPr>
                <w:rFonts w:cs="Arial"/>
                <w:b/>
                <w:szCs w:val="19"/>
              </w:rPr>
            </w:pPr>
            <w:r w:rsidRPr="008B5E83">
              <w:rPr>
                <w:rFonts w:cs="Arial"/>
                <w:b/>
                <w:szCs w:val="19"/>
              </w:rPr>
              <w:t>Kans 1</w:t>
            </w:r>
          </w:p>
        </w:tc>
        <w:tc>
          <w:tcPr>
            <w:tcW w:w="6832" w:type="dxa"/>
          </w:tcPr>
          <w:p w14:paraId="2439F434" w14:textId="16F81379" w:rsidR="000D63C5" w:rsidRPr="00360A1B" w:rsidRDefault="00A4380A" w:rsidP="00491774">
            <w:pPr>
              <w:pStyle w:val="BasistekstEmtio"/>
              <w:rPr>
                <w:rFonts w:cs="Arial"/>
                <w:b/>
                <w:bCs/>
                <w:i/>
                <w:iCs/>
                <w:szCs w:val="19"/>
              </w:rPr>
            </w:pPr>
            <w:r w:rsidRPr="00360A1B">
              <w:rPr>
                <w:rFonts w:cs="Arial"/>
                <w:b/>
                <w:bCs/>
                <w:i/>
                <w:iCs/>
                <w:szCs w:val="19"/>
              </w:rPr>
              <w:t>CMS-oplossing, ontwikkeling en beheer nieuwe website RAZU</w:t>
            </w:r>
          </w:p>
        </w:tc>
      </w:tr>
      <w:tr w:rsidR="000D63C5" w:rsidRPr="008B5E83" w14:paraId="5E28480B" w14:textId="77777777" w:rsidTr="00491774">
        <w:tc>
          <w:tcPr>
            <w:tcW w:w="3233" w:type="dxa"/>
          </w:tcPr>
          <w:p w14:paraId="42EDE16F" w14:textId="2DF46307" w:rsidR="000D63C5" w:rsidRPr="008B5E83" w:rsidRDefault="000D63C5" w:rsidP="00491774">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tcPr>
          <w:p w14:paraId="3AEE2C5A" w14:textId="77777777" w:rsidR="000D63C5" w:rsidRPr="008B5E83" w:rsidRDefault="000D63C5" w:rsidP="00491774">
            <w:pPr>
              <w:pStyle w:val="BasistekstEmtio"/>
              <w:rPr>
                <w:rFonts w:cs="Arial"/>
                <w:szCs w:val="19"/>
              </w:rPr>
            </w:pPr>
          </w:p>
        </w:tc>
      </w:tr>
      <w:tr w:rsidR="000D63C5" w:rsidRPr="008B5E83" w14:paraId="52A103E3" w14:textId="77777777" w:rsidTr="00491774">
        <w:tc>
          <w:tcPr>
            <w:tcW w:w="3233" w:type="dxa"/>
          </w:tcPr>
          <w:p w14:paraId="4A60B58C"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7B2196BE" w14:textId="77777777" w:rsidR="000D63C5" w:rsidRPr="008B5E83" w:rsidRDefault="000D63C5" w:rsidP="00491774">
            <w:pPr>
              <w:pStyle w:val="BasistekstEmtio"/>
              <w:rPr>
                <w:rFonts w:cs="Arial"/>
                <w:szCs w:val="19"/>
              </w:rPr>
            </w:pPr>
          </w:p>
        </w:tc>
      </w:tr>
      <w:tr w:rsidR="00D93546" w:rsidRPr="008B5E83" w14:paraId="1DEE9B38" w14:textId="77777777" w:rsidTr="00491774">
        <w:tc>
          <w:tcPr>
            <w:tcW w:w="3233" w:type="dxa"/>
          </w:tcPr>
          <w:p w14:paraId="4BC1095C" w14:textId="5EEE8C21" w:rsidR="00D93546" w:rsidRPr="008B5E83" w:rsidRDefault="00D93546" w:rsidP="00491774">
            <w:pPr>
              <w:pStyle w:val="BasistekstEmtio"/>
              <w:rPr>
                <w:rFonts w:cs="Arial"/>
                <w:szCs w:val="19"/>
              </w:rPr>
            </w:pPr>
            <w:r>
              <w:rPr>
                <w:rFonts w:cs="Arial"/>
                <w:szCs w:val="19"/>
              </w:rPr>
              <w:t>Verplicht te behandelen onderwerpen</w:t>
            </w:r>
          </w:p>
        </w:tc>
        <w:tc>
          <w:tcPr>
            <w:tcW w:w="6832" w:type="dxa"/>
          </w:tcPr>
          <w:p w14:paraId="7D4056F7" w14:textId="77777777" w:rsidR="00D93546" w:rsidRDefault="0057192A" w:rsidP="0057192A">
            <w:pPr>
              <w:pStyle w:val="Opsommingteken1eniveauEmtio"/>
            </w:pPr>
            <w:r>
              <w:t>Inzet van technologieën, inclusief de motivering daarbij</w:t>
            </w:r>
            <w:r w:rsidR="001F4372">
              <w:t>, voor de ontwikkeling en het onderhoud van de website</w:t>
            </w:r>
          </w:p>
          <w:p w14:paraId="75FCE730" w14:textId="77777777" w:rsidR="001F4372" w:rsidRDefault="001F4372" w:rsidP="0057192A">
            <w:pPr>
              <w:pStyle w:val="Opsommingteken1eniveauEmtio"/>
            </w:pPr>
            <w:r>
              <w:t xml:space="preserve">De mate </w:t>
            </w:r>
            <w:r w:rsidR="001C6E81">
              <w:t>waarin u de website toekomstbestendig houdt</w:t>
            </w:r>
          </w:p>
          <w:p w14:paraId="49D103D4" w14:textId="77777777" w:rsidR="001C6E81" w:rsidRDefault="001C785A" w:rsidP="0057192A">
            <w:pPr>
              <w:pStyle w:val="Opsommingteken1eniveauEmtio"/>
            </w:pPr>
            <w:r>
              <w:t>Het gehanteerde</w:t>
            </w:r>
            <w:r w:rsidR="00FE2E6E">
              <w:t xml:space="preserve"> ontwerp- en implementatieproces</w:t>
            </w:r>
          </w:p>
          <w:p w14:paraId="1413AC6D" w14:textId="77777777" w:rsidR="00FE2E6E" w:rsidRDefault="00FE2E6E" w:rsidP="0057192A">
            <w:pPr>
              <w:pStyle w:val="Opsommingteken1eniveauEmtio"/>
            </w:pPr>
            <w:r>
              <w:t>Wijze van migratie van data van de bestaande Wordpress website</w:t>
            </w:r>
          </w:p>
          <w:p w14:paraId="0C89DC6C" w14:textId="77777777" w:rsidR="00FE2E6E" w:rsidRDefault="00440CCF" w:rsidP="0057192A">
            <w:pPr>
              <w:pStyle w:val="Opsommingteken1eniveauEmtio"/>
            </w:pPr>
            <w:r>
              <w:t>Beschrijving van de verhouding tussen onderhoud en doorontwikkeling</w:t>
            </w:r>
            <w:r w:rsidR="00FD0002">
              <w:t xml:space="preserve"> website versus Opdracht die (hoofd)onderwerp is van deze aanbestedingsprocedure</w:t>
            </w:r>
          </w:p>
          <w:p w14:paraId="4790ED5B" w14:textId="5BEF6F62" w:rsidR="00FD0002" w:rsidRPr="008B5E83" w:rsidRDefault="00DD4FA8" w:rsidP="0057192A">
            <w:pPr>
              <w:pStyle w:val="Opsommingteken1eniveauEmtio"/>
            </w:pPr>
            <w:r>
              <w:t>Bescherming website tegen malafide actoren (bijv. DDOS en overname-aanvallen</w:t>
            </w:r>
            <w:r w:rsidR="008A09E4">
              <w:t>) en ongewenste harvesters (met name AI)</w:t>
            </w:r>
          </w:p>
        </w:tc>
      </w:tr>
      <w:tr w:rsidR="000D63C5" w:rsidRPr="008B5E83" w14:paraId="5EA65200" w14:textId="77777777" w:rsidTr="00491774">
        <w:tc>
          <w:tcPr>
            <w:tcW w:w="3233" w:type="dxa"/>
          </w:tcPr>
          <w:p w14:paraId="061F07E4"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6F7E62EF" w14:textId="77777777" w:rsidR="000D63C5" w:rsidRPr="008B5E83" w:rsidRDefault="000D63C5" w:rsidP="00491774">
            <w:pPr>
              <w:pStyle w:val="BasistekstEmtio"/>
              <w:rPr>
                <w:rFonts w:cs="Arial"/>
                <w:szCs w:val="19"/>
              </w:rPr>
            </w:pPr>
          </w:p>
        </w:tc>
      </w:tr>
      <w:tr w:rsidR="000D63C5" w:rsidRPr="008B5E83" w14:paraId="5E8590E7" w14:textId="77777777" w:rsidTr="00491774">
        <w:tc>
          <w:tcPr>
            <w:tcW w:w="3233" w:type="dxa"/>
          </w:tcPr>
          <w:p w14:paraId="2DA4A87C"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0E078C3" w14:textId="77777777" w:rsidR="000D63C5" w:rsidRPr="008B5E83" w:rsidRDefault="000D63C5" w:rsidP="00491774">
            <w:pPr>
              <w:pStyle w:val="BasistekstEmtio"/>
              <w:rPr>
                <w:rFonts w:cs="Arial"/>
                <w:szCs w:val="19"/>
              </w:rPr>
            </w:pPr>
          </w:p>
        </w:tc>
      </w:tr>
      <w:tr w:rsidR="000D63C5" w:rsidRPr="008B5E83" w14:paraId="02FFBB40" w14:textId="77777777" w:rsidTr="00491774">
        <w:tc>
          <w:tcPr>
            <w:tcW w:w="3233" w:type="dxa"/>
          </w:tcPr>
          <w:p w14:paraId="4514D35F" w14:textId="77777777" w:rsidR="000D63C5" w:rsidRPr="008B5E83" w:rsidRDefault="000D63C5" w:rsidP="00491774">
            <w:pPr>
              <w:pStyle w:val="BasistekstEmtio"/>
              <w:rPr>
                <w:rFonts w:cs="Arial"/>
                <w:b/>
                <w:szCs w:val="19"/>
              </w:rPr>
            </w:pPr>
            <w:r w:rsidRPr="008B5E83">
              <w:rPr>
                <w:rFonts w:cs="Arial"/>
                <w:b/>
                <w:szCs w:val="19"/>
              </w:rPr>
              <w:t>Kans 2</w:t>
            </w:r>
          </w:p>
        </w:tc>
        <w:tc>
          <w:tcPr>
            <w:tcW w:w="6832" w:type="dxa"/>
          </w:tcPr>
          <w:p w14:paraId="4AFDBB1A" w14:textId="20FCEB61" w:rsidR="000D63C5" w:rsidRPr="008B5E83" w:rsidRDefault="00B26E3A" w:rsidP="00491774">
            <w:pPr>
              <w:pStyle w:val="BasistekstEmtio"/>
              <w:rPr>
                <w:rFonts w:cs="Arial"/>
                <w:szCs w:val="19"/>
              </w:rPr>
            </w:pPr>
            <w:r>
              <w:rPr>
                <w:rFonts w:cs="Arial"/>
                <w:szCs w:val="19"/>
              </w:rPr>
              <w:t>Opslag van data op RAZU S3-storage</w:t>
            </w:r>
          </w:p>
        </w:tc>
      </w:tr>
      <w:tr w:rsidR="000D63C5" w:rsidRPr="008B5E83" w14:paraId="7211F51B" w14:textId="77777777" w:rsidTr="00491774">
        <w:tc>
          <w:tcPr>
            <w:tcW w:w="3233" w:type="dxa"/>
          </w:tcPr>
          <w:p w14:paraId="27BF41D2" w14:textId="1EFE7ACB"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6F4CD846" w14:textId="77777777" w:rsidR="000D63C5" w:rsidRPr="008B5E83" w:rsidRDefault="000D63C5" w:rsidP="00491774">
            <w:pPr>
              <w:pStyle w:val="BasistekstEmtio"/>
              <w:rPr>
                <w:rFonts w:cs="Arial"/>
                <w:szCs w:val="19"/>
              </w:rPr>
            </w:pPr>
          </w:p>
        </w:tc>
      </w:tr>
      <w:tr w:rsidR="000D63C5" w:rsidRPr="008B5E83" w14:paraId="0DE04638" w14:textId="77777777" w:rsidTr="00491774">
        <w:tc>
          <w:tcPr>
            <w:tcW w:w="3233" w:type="dxa"/>
          </w:tcPr>
          <w:p w14:paraId="35F4FA6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12381DEA" w14:textId="77777777" w:rsidR="000D63C5" w:rsidRPr="008B5E83" w:rsidRDefault="000D63C5" w:rsidP="00491774">
            <w:pPr>
              <w:pStyle w:val="BasistekstEmtio"/>
              <w:rPr>
                <w:rFonts w:cs="Arial"/>
                <w:szCs w:val="19"/>
              </w:rPr>
            </w:pPr>
          </w:p>
        </w:tc>
      </w:tr>
      <w:tr w:rsidR="000D63C5" w:rsidRPr="008B5E83" w14:paraId="45613B5B" w14:textId="77777777" w:rsidTr="00491774">
        <w:tc>
          <w:tcPr>
            <w:tcW w:w="3233" w:type="dxa"/>
          </w:tcPr>
          <w:p w14:paraId="6FF28C43"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46FBCFD7" w14:textId="77777777" w:rsidR="000D63C5" w:rsidRPr="008B5E83" w:rsidRDefault="000D63C5" w:rsidP="00491774">
            <w:pPr>
              <w:pStyle w:val="BasistekstEmtio"/>
              <w:rPr>
                <w:rFonts w:cs="Arial"/>
                <w:szCs w:val="19"/>
              </w:rPr>
            </w:pPr>
          </w:p>
        </w:tc>
      </w:tr>
      <w:tr w:rsidR="000D63C5" w:rsidRPr="008B5E83" w14:paraId="343E8A60" w14:textId="77777777" w:rsidTr="00491774">
        <w:tc>
          <w:tcPr>
            <w:tcW w:w="3233" w:type="dxa"/>
          </w:tcPr>
          <w:p w14:paraId="3E2EDA24"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67366E1" w14:textId="77777777" w:rsidR="000D63C5" w:rsidRPr="008B5E83" w:rsidRDefault="000D63C5" w:rsidP="00491774">
            <w:pPr>
              <w:pStyle w:val="BasistekstEmtio"/>
              <w:rPr>
                <w:rFonts w:cs="Arial"/>
                <w:szCs w:val="19"/>
              </w:rPr>
            </w:pPr>
          </w:p>
        </w:tc>
      </w:tr>
      <w:tr w:rsidR="000D63C5" w:rsidRPr="008B5E83" w14:paraId="19B1501C" w14:textId="77777777" w:rsidTr="00491774">
        <w:tc>
          <w:tcPr>
            <w:tcW w:w="3233" w:type="dxa"/>
          </w:tcPr>
          <w:p w14:paraId="5E4F4709" w14:textId="77777777" w:rsidR="000D63C5" w:rsidRPr="008B5E83" w:rsidRDefault="000D63C5" w:rsidP="00491774">
            <w:pPr>
              <w:pStyle w:val="BasistekstEmtio"/>
              <w:rPr>
                <w:rFonts w:cs="Arial"/>
                <w:b/>
                <w:szCs w:val="19"/>
              </w:rPr>
            </w:pPr>
            <w:r w:rsidRPr="008B5E83">
              <w:rPr>
                <w:rFonts w:cs="Arial"/>
                <w:b/>
                <w:szCs w:val="19"/>
              </w:rPr>
              <w:t>Kans 3</w:t>
            </w:r>
          </w:p>
        </w:tc>
        <w:tc>
          <w:tcPr>
            <w:tcW w:w="6832" w:type="dxa"/>
          </w:tcPr>
          <w:p w14:paraId="22650D05" w14:textId="77777777" w:rsidR="000D63C5" w:rsidRPr="008B5E83" w:rsidRDefault="000D63C5" w:rsidP="00491774">
            <w:pPr>
              <w:pStyle w:val="BasistekstEmtio"/>
              <w:rPr>
                <w:rFonts w:cs="Arial"/>
                <w:szCs w:val="19"/>
              </w:rPr>
            </w:pPr>
          </w:p>
        </w:tc>
      </w:tr>
      <w:tr w:rsidR="000D63C5" w:rsidRPr="008B5E83" w14:paraId="6F8C71FC" w14:textId="77777777" w:rsidTr="00491774">
        <w:tc>
          <w:tcPr>
            <w:tcW w:w="3233" w:type="dxa"/>
          </w:tcPr>
          <w:p w14:paraId="425B0D1A" w14:textId="7ECE9339"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3A126A80" w14:textId="77777777" w:rsidR="000D63C5" w:rsidRPr="008B5E83" w:rsidRDefault="000D63C5" w:rsidP="00491774">
            <w:pPr>
              <w:pStyle w:val="BasistekstEmtio"/>
              <w:rPr>
                <w:rFonts w:cs="Arial"/>
                <w:szCs w:val="19"/>
              </w:rPr>
            </w:pPr>
          </w:p>
        </w:tc>
      </w:tr>
      <w:tr w:rsidR="000D63C5" w:rsidRPr="008B5E83" w14:paraId="39D5F559" w14:textId="77777777" w:rsidTr="00491774">
        <w:tc>
          <w:tcPr>
            <w:tcW w:w="3233" w:type="dxa"/>
          </w:tcPr>
          <w:p w14:paraId="79FDC74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17D3F7CB" w14:textId="77777777" w:rsidR="000D63C5" w:rsidRPr="008B5E83" w:rsidRDefault="000D63C5" w:rsidP="00491774">
            <w:pPr>
              <w:pStyle w:val="BasistekstEmtio"/>
              <w:rPr>
                <w:rFonts w:cs="Arial"/>
                <w:szCs w:val="19"/>
              </w:rPr>
            </w:pPr>
          </w:p>
        </w:tc>
      </w:tr>
      <w:tr w:rsidR="000D63C5" w:rsidRPr="008B5E83" w14:paraId="3CBB701E" w14:textId="77777777" w:rsidTr="00491774">
        <w:tc>
          <w:tcPr>
            <w:tcW w:w="3233" w:type="dxa"/>
          </w:tcPr>
          <w:p w14:paraId="60321F90"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7DF1B50B" w14:textId="77777777" w:rsidR="000D63C5" w:rsidRPr="008B5E83" w:rsidRDefault="000D63C5" w:rsidP="00491774">
            <w:pPr>
              <w:pStyle w:val="BasistekstEmtio"/>
              <w:rPr>
                <w:rFonts w:cs="Arial"/>
                <w:szCs w:val="19"/>
              </w:rPr>
            </w:pPr>
          </w:p>
        </w:tc>
      </w:tr>
      <w:tr w:rsidR="000D63C5" w:rsidRPr="008B5E83" w14:paraId="468533A8" w14:textId="77777777" w:rsidTr="00491774">
        <w:tc>
          <w:tcPr>
            <w:tcW w:w="3233" w:type="dxa"/>
          </w:tcPr>
          <w:p w14:paraId="7DC8F1F5"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0F733A6" w14:textId="77777777" w:rsidR="000D63C5" w:rsidRPr="008B5E83" w:rsidRDefault="000D63C5" w:rsidP="00491774">
            <w:pPr>
              <w:pStyle w:val="BasistekstEmtio"/>
              <w:rPr>
                <w:rFonts w:cs="Arial"/>
                <w:szCs w:val="19"/>
              </w:rPr>
            </w:pPr>
          </w:p>
        </w:tc>
      </w:tr>
      <w:tr w:rsidR="000D63C5" w:rsidRPr="008B5E83" w14:paraId="6D8304E6" w14:textId="77777777" w:rsidTr="00491774">
        <w:tc>
          <w:tcPr>
            <w:tcW w:w="3233" w:type="dxa"/>
          </w:tcPr>
          <w:p w14:paraId="7F1B9163" w14:textId="77777777" w:rsidR="000D63C5" w:rsidRPr="008B5E83" w:rsidRDefault="000D63C5" w:rsidP="00491774">
            <w:pPr>
              <w:pStyle w:val="BasistekstEmtio"/>
              <w:rPr>
                <w:rFonts w:cs="Arial"/>
                <w:b/>
                <w:szCs w:val="19"/>
              </w:rPr>
            </w:pPr>
            <w:r w:rsidRPr="008B5E83">
              <w:rPr>
                <w:rFonts w:cs="Arial"/>
                <w:b/>
                <w:szCs w:val="19"/>
              </w:rPr>
              <w:t>Kans 4</w:t>
            </w:r>
          </w:p>
        </w:tc>
        <w:tc>
          <w:tcPr>
            <w:tcW w:w="6832" w:type="dxa"/>
          </w:tcPr>
          <w:p w14:paraId="5FA58F9B" w14:textId="77777777" w:rsidR="000D63C5" w:rsidRPr="008B5E83" w:rsidRDefault="000D63C5" w:rsidP="00491774">
            <w:pPr>
              <w:pStyle w:val="BasistekstEmtio"/>
              <w:rPr>
                <w:rFonts w:cs="Arial"/>
                <w:szCs w:val="19"/>
              </w:rPr>
            </w:pPr>
          </w:p>
        </w:tc>
      </w:tr>
      <w:tr w:rsidR="000D63C5" w:rsidRPr="008B5E83" w14:paraId="20B2A943" w14:textId="77777777" w:rsidTr="00491774">
        <w:tc>
          <w:tcPr>
            <w:tcW w:w="3233" w:type="dxa"/>
          </w:tcPr>
          <w:p w14:paraId="565FD25B" w14:textId="78DE967A"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3515CEFE" w14:textId="77777777" w:rsidR="000D63C5" w:rsidRPr="008B5E83" w:rsidRDefault="000D63C5" w:rsidP="00491774">
            <w:pPr>
              <w:pStyle w:val="BasistekstEmtio"/>
              <w:rPr>
                <w:rFonts w:cs="Arial"/>
                <w:szCs w:val="19"/>
              </w:rPr>
            </w:pPr>
          </w:p>
        </w:tc>
      </w:tr>
      <w:tr w:rsidR="000D63C5" w:rsidRPr="008B5E83" w14:paraId="65BD1652" w14:textId="77777777" w:rsidTr="00491774">
        <w:tc>
          <w:tcPr>
            <w:tcW w:w="3233" w:type="dxa"/>
          </w:tcPr>
          <w:p w14:paraId="011431A8"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7EC1A3FD" w14:textId="77777777" w:rsidR="000D63C5" w:rsidRPr="008B5E83" w:rsidRDefault="000D63C5" w:rsidP="00491774">
            <w:pPr>
              <w:pStyle w:val="BasistekstEmtio"/>
              <w:rPr>
                <w:rFonts w:cs="Arial"/>
                <w:szCs w:val="19"/>
              </w:rPr>
            </w:pPr>
          </w:p>
        </w:tc>
      </w:tr>
      <w:tr w:rsidR="000D63C5" w:rsidRPr="008B5E83" w14:paraId="25598906" w14:textId="77777777" w:rsidTr="00491774">
        <w:tc>
          <w:tcPr>
            <w:tcW w:w="3233" w:type="dxa"/>
          </w:tcPr>
          <w:p w14:paraId="220E4572"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188AF158" w14:textId="77777777" w:rsidR="000D63C5" w:rsidRPr="008B5E83" w:rsidRDefault="000D63C5" w:rsidP="00491774">
            <w:pPr>
              <w:pStyle w:val="BasistekstEmtio"/>
              <w:rPr>
                <w:rFonts w:cs="Arial"/>
                <w:szCs w:val="19"/>
              </w:rPr>
            </w:pPr>
          </w:p>
        </w:tc>
      </w:tr>
      <w:tr w:rsidR="000D63C5" w:rsidRPr="008B5E83" w14:paraId="30824069" w14:textId="77777777" w:rsidTr="00491774">
        <w:tc>
          <w:tcPr>
            <w:tcW w:w="3233" w:type="dxa"/>
          </w:tcPr>
          <w:p w14:paraId="76EA6CAA"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1A57AC86" w14:textId="77777777" w:rsidR="000D63C5" w:rsidRPr="008B5E83" w:rsidRDefault="000D63C5" w:rsidP="00491774">
            <w:pPr>
              <w:pStyle w:val="BasistekstEmtio"/>
              <w:rPr>
                <w:rFonts w:cs="Arial"/>
                <w:szCs w:val="19"/>
              </w:rPr>
            </w:pPr>
          </w:p>
        </w:tc>
      </w:tr>
    </w:tbl>
    <w:p w14:paraId="2271554A" w14:textId="77777777" w:rsidR="000D63C5" w:rsidRPr="008B5E83" w:rsidRDefault="000D63C5" w:rsidP="00E662BC"/>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FEC99" w14:textId="77777777" w:rsidR="00A85BB0" w:rsidRPr="003F3547" w:rsidRDefault="00A85BB0" w:rsidP="003F3547">
      <w:pPr>
        <w:pStyle w:val="Voettekst"/>
      </w:pPr>
    </w:p>
    <w:p w14:paraId="35D48F43" w14:textId="77777777" w:rsidR="00A85BB0" w:rsidRDefault="00A85BB0" w:rsidP="00E662BC"/>
  </w:endnote>
  <w:endnote w:type="continuationSeparator" w:id="0">
    <w:p w14:paraId="37BFD365" w14:textId="77777777" w:rsidR="00A85BB0" w:rsidRPr="003F3547" w:rsidRDefault="00A85BB0" w:rsidP="003F3547">
      <w:pPr>
        <w:pStyle w:val="Voettekst"/>
      </w:pPr>
    </w:p>
    <w:p w14:paraId="551DACBF" w14:textId="77777777" w:rsidR="00A85BB0" w:rsidRDefault="00A85BB0" w:rsidP="00E66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491E" w14:textId="77777777" w:rsidR="009E34BE"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9E34BE" w:rsidRDefault="009E34BE" w:rsidP="00A741E7">
    <w:pPr>
      <w:pStyle w:val="Voettekst"/>
    </w:pPr>
  </w:p>
  <w:p w14:paraId="34850EE7" w14:textId="77777777" w:rsidR="009E34BE" w:rsidRDefault="009E34BE" w:rsidP="00E662BC"/>
  <w:p w14:paraId="6F9978B3" w14:textId="77777777" w:rsidR="009E34BE" w:rsidRDefault="009E34BE" w:rsidP="00E662BC"/>
  <w:p w14:paraId="6DB8617D" w14:textId="77777777" w:rsidR="009E34BE" w:rsidRDefault="009E34BE" w:rsidP="00E662BC"/>
  <w:p w14:paraId="5580D8FE" w14:textId="77777777" w:rsidR="009E34BE" w:rsidRDefault="009E34BE" w:rsidP="00E662BC"/>
  <w:p w14:paraId="4B11675B" w14:textId="77777777" w:rsidR="009E34BE" w:rsidRDefault="009E34BE" w:rsidP="00E662BC"/>
  <w:p w14:paraId="75B6FB27" w14:textId="77777777" w:rsidR="009E34BE" w:rsidRDefault="009E34BE" w:rsidP="00E662BC"/>
  <w:p w14:paraId="07CDF2FE" w14:textId="77777777" w:rsidR="009E34BE" w:rsidRDefault="009E34BE" w:rsidP="00E662BC"/>
  <w:p w14:paraId="02EFBC70" w14:textId="77777777" w:rsidR="009E34BE" w:rsidRDefault="009E34BE" w:rsidP="00E662BC"/>
  <w:p w14:paraId="421CD713" w14:textId="77777777" w:rsidR="009E34BE" w:rsidRDefault="009E34BE" w:rsidP="00E662BC"/>
  <w:p w14:paraId="6773CB32" w14:textId="77777777" w:rsidR="009E34BE" w:rsidRDefault="009E34BE" w:rsidP="00E662BC"/>
  <w:p w14:paraId="60471F18" w14:textId="77777777" w:rsidR="009E34BE" w:rsidRDefault="009E34BE" w:rsidP="00E662BC"/>
  <w:p w14:paraId="2380C512" w14:textId="77777777" w:rsidR="009E34BE" w:rsidRDefault="009E34BE" w:rsidP="00E662BC"/>
  <w:p w14:paraId="1E1505DA" w14:textId="77777777" w:rsidR="009E34BE" w:rsidRDefault="009E34BE" w:rsidP="00E662BC"/>
  <w:p w14:paraId="278E4C85" w14:textId="77777777" w:rsidR="009E34BE" w:rsidRDefault="009E34BE" w:rsidP="00E662BC"/>
  <w:p w14:paraId="191A595E" w14:textId="77777777" w:rsidR="009E34BE" w:rsidRDefault="009E34BE" w:rsidP="00E662BC"/>
  <w:p w14:paraId="22E336D4" w14:textId="77777777" w:rsidR="009E34BE" w:rsidRDefault="009E34BE" w:rsidP="00E662BC"/>
  <w:p w14:paraId="01BB2807" w14:textId="77777777" w:rsidR="009E34BE" w:rsidRDefault="009E34BE" w:rsidP="00E662BC"/>
  <w:p w14:paraId="03FB5330" w14:textId="77777777" w:rsidR="009E34BE" w:rsidRDefault="009E34BE" w:rsidP="00E662BC"/>
  <w:p w14:paraId="5BB30638" w14:textId="77777777" w:rsidR="009E34BE" w:rsidRDefault="009E34BE" w:rsidP="00E662BC"/>
  <w:p w14:paraId="7E028280" w14:textId="77777777" w:rsidR="009E34BE" w:rsidRDefault="009E34BE" w:rsidP="00E662BC"/>
  <w:p w14:paraId="41555632" w14:textId="77777777" w:rsidR="009E34BE" w:rsidRDefault="009E34BE" w:rsidP="00E662BC"/>
  <w:p w14:paraId="01D89303" w14:textId="77777777" w:rsidR="009E34BE" w:rsidRDefault="009E34BE" w:rsidP="00E662BC"/>
  <w:p w14:paraId="6C8C7B35" w14:textId="77777777" w:rsidR="009E34BE" w:rsidRDefault="009E34BE" w:rsidP="00E662BC"/>
  <w:p w14:paraId="645F8508" w14:textId="77777777" w:rsidR="009E34BE" w:rsidRDefault="009E34BE" w:rsidP="00E662BC"/>
  <w:p w14:paraId="3F7F8083" w14:textId="77777777" w:rsidR="009E34BE" w:rsidRDefault="009E34BE" w:rsidP="00E662BC"/>
  <w:p w14:paraId="1971FE0E" w14:textId="77777777" w:rsidR="009E34BE" w:rsidRDefault="009E34BE" w:rsidP="00E662BC"/>
  <w:p w14:paraId="452C181B" w14:textId="77777777" w:rsidR="009E34BE" w:rsidRDefault="009E34BE" w:rsidP="00E662BC"/>
  <w:p w14:paraId="47A5A66A" w14:textId="77777777" w:rsidR="009E34BE" w:rsidRDefault="009E34BE" w:rsidP="00E662BC"/>
  <w:p w14:paraId="38EE0BD9" w14:textId="77777777" w:rsidR="009E34BE" w:rsidRDefault="009E34BE" w:rsidP="00E662BC"/>
  <w:p w14:paraId="1F49476B" w14:textId="77777777" w:rsidR="009E34BE" w:rsidRDefault="009E34BE" w:rsidP="00E662BC"/>
  <w:p w14:paraId="5945A791" w14:textId="77777777" w:rsidR="009E34BE" w:rsidRDefault="009E34BE" w:rsidP="00E662BC"/>
  <w:p w14:paraId="603A3B64" w14:textId="77777777" w:rsidR="009E34BE" w:rsidRDefault="009E34BE" w:rsidP="00E662BC"/>
  <w:p w14:paraId="350563BD" w14:textId="77777777" w:rsidR="009E34BE" w:rsidRDefault="009E34BE" w:rsidP="00E662BC"/>
  <w:p w14:paraId="2AD01F88" w14:textId="77777777" w:rsidR="009E34BE" w:rsidRDefault="009E34BE" w:rsidP="00E662BC"/>
  <w:p w14:paraId="0D565E08" w14:textId="77777777" w:rsidR="009E34BE" w:rsidRDefault="009E34BE" w:rsidP="00E662BC"/>
  <w:p w14:paraId="4562002B" w14:textId="77777777" w:rsidR="009E34BE" w:rsidRDefault="009E34BE" w:rsidP="00E662BC"/>
  <w:p w14:paraId="5BAD525A" w14:textId="77777777" w:rsidR="009E34BE" w:rsidRDefault="009E34BE" w:rsidP="00E662BC"/>
  <w:p w14:paraId="233D33A5" w14:textId="77777777" w:rsidR="009E34BE" w:rsidRDefault="009E34BE" w:rsidP="00E662BC"/>
  <w:p w14:paraId="7DF2F876" w14:textId="77777777" w:rsidR="009E34BE" w:rsidRDefault="009E34BE" w:rsidP="00E662BC"/>
  <w:p w14:paraId="6D32B78F" w14:textId="77777777" w:rsidR="009E34BE" w:rsidRDefault="009E34BE" w:rsidP="00E662BC"/>
  <w:p w14:paraId="4DB8C9FB" w14:textId="77777777" w:rsidR="009E34BE" w:rsidRDefault="009E34BE" w:rsidP="00E662BC"/>
  <w:p w14:paraId="452984B7" w14:textId="77777777" w:rsidR="009E34BE" w:rsidRDefault="009E34BE" w:rsidP="00E662BC"/>
  <w:p w14:paraId="64D534D9" w14:textId="77777777" w:rsidR="009E34BE" w:rsidRDefault="009E34BE" w:rsidP="00E662BC"/>
  <w:p w14:paraId="625956E6" w14:textId="77777777" w:rsidR="009E34BE" w:rsidRDefault="009E34BE" w:rsidP="00E662BC"/>
  <w:p w14:paraId="1867AF3E" w14:textId="77777777" w:rsidR="009E34BE" w:rsidRDefault="009E34BE" w:rsidP="00E662BC"/>
  <w:p w14:paraId="5CBA9066" w14:textId="77777777" w:rsidR="009E34BE" w:rsidRDefault="009E34BE" w:rsidP="00E662BC"/>
  <w:p w14:paraId="7C427FB4" w14:textId="77777777" w:rsidR="009E34BE" w:rsidRDefault="009E34BE" w:rsidP="00E662BC"/>
  <w:p w14:paraId="1E2A16C0" w14:textId="77777777" w:rsidR="009E34BE" w:rsidRDefault="009E34BE" w:rsidP="00E662BC"/>
  <w:p w14:paraId="4FB78F0D" w14:textId="77777777" w:rsidR="009E34BE" w:rsidRDefault="009E34BE" w:rsidP="00E662BC"/>
  <w:p w14:paraId="4FF7D49E" w14:textId="77777777" w:rsidR="009E34BE" w:rsidRDefault="009E34BE" w:rsidP="00E662BC"/>
  <w:p w14:paraId="71A484A4" w14:textId="77777777" w:rsidR="009E34BE" w:rsidRDefault="009E34BE" w:rsidP="00E662BC"/>
  <w:p w14:paraId="4F818036" w14:textId="77777777" w:rsidR="009E34BE" w:rsidRDefault="009E34BE" w:rsidP="00E662BC"/>
  <w:p w14:paraId="3620828A" w14:textId="77777777" w:rsidR="009E34BE" w:rsidRDefault="009E34BE" w:rsidP="00E662BC"/>
  <w:p w14:paraId="183CC9B1" w14:textId="77777777" w:rsidR="009E34BE" w:rsidRDefault="009E34BE" w:rsidP="00E662BC"/>
  <w:p w14:paraId="6F1251CE" w14:textId="77777777" w:rsidR="009E34BE" w:rsidRDefault="009E34BE" w:rsidP="00E662BC"/>
  <w:p w14:paraId="2CD9491E" w14:textId="77777777" w:rsidR="009E34BE" w:rsidRDefault="009E34BE" w:rsidP="00E662BC"/>
  <w:p w14:paraId="26D6D25A" w14:textId="77777777" w:rsidR="009E34BE" w:rsidRDefault="009E34BE" w:rsidP="00E662BC"/>
  <w:p w14:paraId="1A5080FE" w14:textId="77777777" w:rsidR="009E34BE" w:rsidRDefault="009E34BE" w:rsidP="00E662BC"/>
  <w:p w14:paraId="1D714FE4" w14:textId="77777777" w:rsidR="009E34BE" w:rsidRDefault="009E34BE" w:rsidP="00E662BC"/>
  <w:p w14:paraId="1F129979" w14:textId="77777777" w:rsidR="009E34BE" w:rsidRDefault="009E34BE" w:rsidP="00E662BC"/>
  <w:p w14:paraId="279680EA" w14:textId="77777777" w:rsidR="009E34BE" w:rsidRDefault="009E34BE" w:rsidP="00E662BC"/>
  <w:p w14:paraId="53DC4F33" w14:textId="77777777" w:rsidR="009E34BE" w:rsidRDefault="009E34BE" w:rsidP="00E662BC"/>
  <w:p w14:paraId="45D7283A" w14:textId="77777777" w:rsidR="009E34BE" w:rsidRDefault="009E34BE" w:rsidP="00E662BC"/>
  <w:p w14:paraId="6A2F0499" w14:textId="77777777" w:rsidR="009E34BE" w:rsidRDefault="009E34BE" w:rsidP="00E662BC"/>
  <w:p w14:paraId="28D03F05" w14:textId="77777777" w:rsidR="009E34BE" w:rsidRDefault="009E34BE" w:rsidP="00E662BC"/>
  <w:p w14:paraId="580E69B3" w14:textId="77777777" w:rsidR="009E34BE" w:rsidRDefault="009E34BE" w:rsidP="00E662BC"/>
  <w:p w14:paraId="3BF9CB6C" w14:textId="77777777" w:rsidR="009E34BE" w:rsidRDefault="009E34BE" w:rsidP="00E662BC"/>
  <w:p w14:paraId="78FDCE70" w14:textId="77777777" w:rsidR="009E34BE" w:rsidRDefault="009E34BE" w:rsidP="00E662BC"/>
  <w:p w14:paraId="3BE5A795" w14:textId="77777777" w:rsidR="009E34BE" w:rsidRDefault="009E34BE" w:rsidP="00E662BC"/>
  <w:p w14:paraId="745AD392" w14:textId="77777777" w:rsidR="009E34BE" w:rsidRDefault="009E34BE" w:rsidP="00E662BC"/>
  <w:p w14:paraId="5B737D13" w14:textId="77777777" w:rsidR="009E34BE" w:rsidRDefault="009E34BE" w:rsidP="00E662BC"/>
  <w:p w14:paraId="7892379D" w14:textId="77777777" w:rsidR="009E34BE" w:rsidRDefault="009E34BE" w:rsidP="00E662BC"/>
  <w:p w14:paraId="1C6C6997" w14:textId="77777777" w:rsidR="009E34BE" w:rsidRDefault="009E34BE" w:rsidP="00E662BC"/>
  <w:p w14:paraId="061B7A89" w14:textId="77777777" w:rsidR="009E34BE" w:rsidRDefault="009E34BE" w:rsidP="00E662BC"/>
  <w:p w14:paraId="6738817B" w14:textId="77777777" w:rsidR="009E34BE" w:rsidRDefault="009E34BE" w:rsidP="00E662BC"/>
  <w:p w14:paraId="7DCC2FDC" w14:textId="77777777" w:rsidR="009E34BE" w:rsidRDefault="009E34BE" w:rsidP="00E662BC"/>
  <w:p w14:paraId="1D550582" w14:textId="77777777" w:rsidR="009E34BE" w:rsidRDefault="009E34BE" w:rsidP="00E662BC"/>
  <w:p w14:paraId="61C105FF" w14:textId="77777777" w:rsidR="009E34BE" w:rsidRDefault="009E34BE" w:rsidP="00E662BC"/>
  <w:p w14:paraId="450FE333" w14:textId="77777777" w:rsidR="009E34BE" w:rsidRDefault="009E34BE" w:rsidP="00E662BC"/>
  <w:p w14:paraId="0D8BF405" w14:textId="77777777" w:rsidR="009E34BE" w:rsidRDefault="009E34BE" w:rsidP="00E662BC"/>
  <w:p w14:paraId="4D1D2B26" w14:textId="77777777" w:rsidR="009E34BE" w:rsidRDefault="009E34BE" w:rsidP="00E662BC"/>
  <w:p w14:paraId="730D27A5" w14:textId="77777777" w:rsidR="009E34BE" w:rsidRDefault="009E34BE" w:rsidP="00E662BC"/>
  <w:p w14:paraId="5AB6D2C9" w14:textId="77777777" w:rsidR="009E34BE" w:rsidRDefault="009E34BE" w:rsidP="00E662BC"/>
  <w:p w14:paraId="32C14DF3" w14:textId="77777777" w:rsidR="009E34BE" w:rsidRDefault="009E34BE" w:rsidP="00E662BC"/>
  <w:p w14:paraId="3CD83074" w14:textId="77777777" w:rsidR="009E34BE" w:rsidRDefault="009E34BE" w:rsidP="00E662BC"/>
  <w:p w14:paraId="4CC7AF6D" w14:textId="77777777" w:rsidR="009E34BE" w:rsidRDefault="009E34BE" w:rsidP="00E662BC"/>
  <w:p w14:paraId="23A1C7E9" w14:textId="77777777" w:rsidR="009E34BE" w:rsidRDefault="009E34BE" w:rsidP="00E662BC"/>
  <w:p w14:paraId="107EEAEC" w14:textId="77777777" w:rsidR="009E34BE" w:rsidRDefault="009E34BE" w:rsidP="00E662BC"/>
  <w:p w14:paraId="700718D4" w14:textId="77777777" w:rsidR="009E34BE" w:rsidRDefault="009E34BE" w:rsidP="00E662BC"/>
  <w:p w14:paraId="5B506697" w14:textId="77777777" w:rsidR="009E34BE" w:rsidRDefault="009E34BE" w:rsidP="00E662BC"/>
  <w:p w14:paraId="367C8626" w14:textId="77777777" w:rsidR="009E34BE" w:rsidRDefault="009E34BE" w:rsidP="00E662BC"/>
  <w:p w14:paraId="62332ABB" w14:textId="77777777" w:rsidR="009E34BE" w:rsidRDefault="009E34BE" w:rsidP="00E662BC"/>
  <w:p w14:paraId="5FFB3A59" w14:textId="77777777" w:rsidR="009E34BE" w:rsidRDefault="009E34BE" w:rsidP="00E662BC"/>
  <w:p w14:paraId="43FA502F" w14:textId="77777777" w:rsidR="009E34BE" w:rsidRDefault="009E34BE" w:rsidP="00E662BC"/>
  <w:p w14:paraId="74E2EB78" w14:textId="77777777" w:rsidR="009E34BE" w:rsidRDefault="009E34BE" w:rsidP="00E662BC"/>
  <w:p w14:paraId="407056FA" w14:textId="77777777" w:rsidR="009E34BE" w:rsidRDefault="009E34BE" w:rsidP="00E662BC"/>
  <w:p w14:paraId="30C57C61" w14:textId="77777777" w:rsidR="009E34BE" w:rsidRDefault="009E34BE" w:rsidP="00E662BC"/>
  <w:p w14:paraId="23415AA0" w14:textId="77777777" w:rsidR="009E34BE" w:rsidRDefault="009E34BE" w:rsidP="00E662BC"/>
  <w:p w14:paraId="1D3E673F" w14:textId="77777777" w:rsidR="009E34BE" w:rsidRDefault="009E34BE" w:rsidP="00E662BC"/>
  <w:p w14:paraId="7E0B9B6C" w14:textId="77777777" w:rsidR="009E34BE" w:rsidRDefault="009E34BE" w:rsidP="00E662BC"/>
  <w:p w14:paraId="1E567FA3" w14:textId="77777777" w:rsidR="009E34BE" w:rsidRDefault="009E34BE" w:rsidP="00E662BC"/>
  <w:p w14:paraId="776B5E5D" w14:textId="77777777" w:rsidR="009E34BE" w:rsidRDefault="009E34BE" w:rsidP="00E662BC"/>
  <w:p w14:paraId="6D1000EE" w14:textId="77777777" w:rsidR="009E34BE" w:rsidRDefault="009E34BE" w:rsidP="00E662BC"/>
  <w:p w14:paraId="1A00A113" w14:textId="77777777" w:rsidR="009E34BE" w:rsidRDefault="009E34BE" w:rsidP="00E662BC"/>
  <w:p w14:paraId="25301E0F" w14:textId="77777777" w:rsidR="009E34BE" w:rsidRDefault="009E34BE" w:rsidP="00E662BC"/>
  <w:p w14:paraId="41FDFC37" w14:textId="77777777" w:rsidR="009E34BE" w:rsidRDefault="009E34BE" w:rsidP="00E662BC"/>
  <w:p w14:paraId="47C1B0DB" w14:textId="77777777" w:rsidR="009E34BE" w:rsidRDefault="009E34BE" w:rsidP="00E662BC"/>
  <w:p w14:paraId="6CAAAA75" w14:textId="77777777" w:rsidR="009E34BE" w:rsidRDefault="009E34BE" w:rsidP="00E662BC"/>
  <w:p w14:paraId="6A5A2FBB" w14:textId="77777777" w:rsidR="009E34BE" w:rsidRDefault="009E34BE" w:rsidP="00E662BC"/>
  <w:p w14:paraId="20E6020F" w14:textId="77777777" w:rsidR="009E34BE" w:rsidRDefault="009E34BE" w:rsidP="00E662BC"/>
  <w:p w14:paraId="32E9CD38" w14:textId="77777777" w:rsidR="009E34BE" w:rsidRDefault="009E34BE" w:rsidP="00E662BC"/>
  <w:p w14:paraId="4E72BA08" w14:textId="77777777" w:rsidR="009E34BE" w:rsidRDefault="009E34BE" w:rsidP="00E662BC"/>
  <w:p w14:paraId="225792D5" w14:textId="77777777" w:rsidR="009E34BE" w:rsidRDefault="009E34BE" w:rsidP="00E662BC"/>
  <w:p w14:paraId="14A8CBA0" w14:textId="77777777" w:rsidR="009E34BE" w:rsidRDefault="009E34BE" w:rsidP="00E662BC"/>
  <w:p w14:paraId="2A986F3A" w14:textId="77777777" w:rsidR="009E34BE" w:rsidRDefault="009E34BE" w:rsidP="00E662BC"/>
  <w:p w14:paraId="34EFBD17" w14:textId="77777777" w:rsidR="009E34BE" w:rsidRDefault="009E34BE" w:rsidP="00E662BC"/>
  <w:p w14:paraId="6C35FDF5" w14:textId="77777777" w:rsidR="009E34BE" w:rsidRDefault="009E34BE" w:rsidP="00E662BC"/>
  <w:p w14:paraId="6E5CA1B4" w14:textId="77777777" w:rsidR="009E34BE" w:rsidRDefault="009E34BE" w:rsidP="00E662BC"/>
  <w:p w14:paraId="72B46069" w14:textId="77777777" w:rsidR="009E34BE" w:rsidRDefault="009E34BE" w:rsidP="00E662BC"/>
  <w:p w14:paraId="0CE39D40" w14:textId="77777777" w:rsidR="009E34BE" w:rsidRDefault="009E34BE" w:rsidP="00E662BC"/>
  <w:p w14:paraId="13145288" w14:textId="77777777" w:rsidR="009E34BE" w:rsidRDefault="009E34BE" w:rsidP="00E662BC"/>
  <w:p w14:paraId="0DAEDA51" w14:textId="77777777" w:rsidR="009E34BE" w:rsidRDefault="009E34BE" w:rsidP="00E662BC"/>
  <w:p w14:paraId="07F9FDAB" w14:textId="77777777" w:rsidR="009E34BE" w:rsidRDefault="009E34BE" w:rsidP="00E662BC"/>
  <w:p w14:paraId="1C852AFE" w14:textId="77777777" w:rsidR="009E34BE" w:rsidRDefault="009E34BE" w:rsidP="00E662BC"/>
  <w:p w14:paraId="3BCF09A5" w14:textId="77777777" w:rsidR="009E34BE" w:rsidRDefault="009E34BE" w:rsidP="00E662BC"/>
  <w:p w14:paraId="10B1E1B3" w14:textId="77777777" w:rsidR="009E34BE" w:rsidRDefault="009E34BE" w:rsidP="00E662BC"/>
  <w:p w14:paraId="132C52F1" w14:textId="77777777" w:rsidR="009E34BE" w:rsidRDefault="009E34BE" w:rsidP="00E662BC"/>
  <w:p w14:paraId="2676A2E5" w14:textId="77777777" w:rsidR="009E34BE" w:rsidRDefault="009E34BE" w:rsidP="00E662BC"/>
  <w:p w14:paraId="3053FFA3" w14:textId="77777777" w:rsidR="009E34BE" w:rsidRDefault="009E34BE" w:rsidP="00E662BC"/>
  <w:p w14:paraId="2182DEE4" w14:textId="77777777" w:rsidR="009E34BE" w:rsidRDefault="009E34BE" w:rsidP="00E662BC"/>
  <w:p w14:paraId="34ADA007" w14:textId="77777777" w:rsidR="009E34BE" w:rsidRDefault="009E34BE" w:rsidP="00E662BC"/>
  <w:p w14:paraId="03E10629" w14:textId="77777777" w:rsidR="009E34BE" w:rsidRDefault="009E34BE" w:rsidP="00E662BC"/>
  <w:p w14:paraId="6AB60FA9" w14:textId="77777777" w:rsidR="009E34BE" w:rsidRDefault="009E34BE" w:rsidP="00E662BC"/>
  <w:p w14:paraId="6583AC25" w14:textId="77777777" w:rsidR="009E34BE" w:rsidRDefault="009E34BE" w:rsidP="00E662BC"/>
  <w:p w14:paraId="076FFAE9" w14:textId="77777777" w:rsidR="009E34BE" w:rsidRDefault="009E34BE" w:rsidP="00E662BC"/>
  <w:p w14:paraId="6DF96C99" w14:textId="77777777" w:rsidR="009E34BE" w:rsidRDefault="009E34BE" w:rsidP="00E662BC"/>
  <w:p w14:paraId="14C80D04" w14:textId="77777777" w:rsidR="009E34BE" w:rsidRDefault="009E34BE" w:rsidP="00E662BC"/>
  <w:p w14:paraId="59A8076D" w14:textId="77777777" w:rsidR="009E34BE" w:rsidRDefault="009E34BE" w:rsidP="00E662BC"/>
  <w:p w14:paraId="1E31CA8C" w14:textId="77777777" w:rsidR="009E34BE" w:rsidRDefault="009E34BE" w:rsidP="00E662BC"/>
  <w:p w14:paraId="7734308D" w14:textId="77777777" w:rsidR="009E34BE" w:rsidRDefault="009E34BE" w:rsidP="00E662BC"/>
  <w:p w14:paraId="28378D4E" w14:textId="77777777" w:rsidR="009E34BE" w:rsidRDefault="009E34BE" w:rsidP="00E662BC"/>
  <w:p w14:paraId="7634BB61" w14:textId="77777777" w:rsidR="009E34BE" w:rsidRDefault="009E34BE" w:rsidP="00E662BC"/>
  <w:p w14:paraId="60057478" w14:textId="77777777" w:rsidR="009E34BE" w:rsidRDefault="009E34BE" w:rsidP="00E662BC"/>
  <w:p w14:paraId="4C51FFBA" w14:textId="77777777" w:rsidR="009E34BE" w:rsidRDefault="009E34BE" w:rsidP="00E662BC"/>
  <w:p w14:paraId="00CC5E23" w14:textId="77777777" w:rsidR="009E34BE" w:rsidRDefault="009E34BE" w:rsidP="00E662BC"/>
  <w:p w14:paraId="3B4416D8" w14:textId="77777777" w:rsidR="009E34BE" w:rsidRDefault="009E34BE" w:rsidP="00E662BC"/>
  <w:p w14:paraId="3E2D23CD" w14:textId="77777777" w:rsidR="009E34BE" w:rsidRDefault="009E34BE" w:rsidP="00E662BC"/>
  <w:p w14:paraId="64C351C7" w14:textId="77777777" w:rsidR="009E34BE" w:rsidRDefault="009E34BE" w:rsidP="00E662BC"/>
  <w:p w14:paraId="3425251F" w14:textId="77777777" w:rsidR="009E34BE" w:rsidRDefault="009E34BE" w:rsidP="00E662BC"/>
  <w:p w14:paraId="100DEA56" w14:textId="77777777" w:rsidR="009E34BE" w:rsidRDefault="009E34BE" w:rsidP="00E662BC"/>
  <w:p w14:paraId="00E39114" w14:textId="77777777" w:rsidR="009E34BE" w:rsidRDefault="009E34BE" w:rsidP="00E662BC"/>
  <w:p w14:paraId="354169B5" w14:textId="77777777" w:rsidR="009E34BE" w:rsidRDefault="009E34BE" w:rsidP="00E662BC"/>
  <w:p w14:paraId="29811C7F" w14:textId="77777777" w:rsidR="009E34BE" w:rsidRDefault="009E34BE" w:rsidP="00E662BC"/>
  <w:p w14:paraId="592F0E03" w14:textId="77777777" w:rsidR="009E34BE" w:rsidRDefault="009E34BE" w:rsidP="00E662BC"/>
  <w:p w14:paraId="7D39716D" w14:textId="77777777" w:rsidR="009E34BE" w:rsidRDefault="009E34BE" w:rsidP="00E662BC"/>
  <w:p w14:paraId="1FC14D26" w14:textId="77777777" w:rsidR="009E34BE" w:rsidRDefault="009E34BE" w:rsidP="00E662BC"/>
  <w:p w14:paraId="55B969AB" w14:textId="77777777" w:rsidR="009E34BE" w:rsidRDefault="009E34BE" w:rsidP="00E662BC"/>
  <w:p w14:paraId="4517AE2C" w14:textId="77777777" w:rsidR="009E34BE" w:rsidRDefault="009E34BE" w:rsidP="00E662BC"/>
  <w:p w14:paraId="38819AC9" w14:textId="77777777" w:rsidR="009E34BE" w:rsidRDefault="009E34BE" w:rsidP="00E662BC"/>
  <w:p w14:paraId="5F1BF1D3" w14:textId="77777777" w:rsidR="009E34BE" w:rsidRDefault="009E34BE" w:rsidP="00E662BC"/>
  <w:p w14:paraId="4E191F91" w14:textId="77777777" w:rsidR="009E34BE" w:rsidRDefault="009E34BE" w:rsidP="00E662BC"/>
  <w:p w14:paraId="34DCD771" w14:textId="77777777" w:rsidR="009E34BE" w:rsidRDefault="009E34BE" w:rsidP="00E662BC"/>
  <w:p w14:paraId="1741D4C2" w14:textId="77777777" w:rsidR="009E34BE" w:rsidRDefault="009E34BE" w:rsidP="00E662BC"/>
  <w:p w14:paraId="538BCD9F" w14:textId="77777777" w:rsidR="009E34BE" w:rsidRDefault="009E34BE" w:rsidP="00E662BC"/>
  <w:p w14:paraId="355C40FA" w14:textId="77777777" w:rsidR="009E34BE" w:rsidRDefault="009E34BE" w:rsidP="00E662BC"/>
  <w:p w14:paraId="2F358619" w14:textId="77777777" w:rsidR="009E34BE" w:rsidRDefault="009E34BE" w:rsidP="00E662BC"/>
  <w:p w14:paraId="3366274D" w14:textId="77777777" w:rsidR="009E34BE" w:rsidRDefault="009E34BE" w:rsidP="00E662BC"/>
  <w:p w14:paraId="70FE93FB" w14:textId="77777777" w:rsidR="009E34BE" w:rsidRDefault="009E34BE" w:rsidP="00E662BC"/>
  <w:p w14:paraId="717FEA4F" w14:textId="77777777" w:rsidR="009E34BE" w:rsidRDefault="009E34BE" w:rsidP="00E662BC"/>
  <w:p w14:paraId="534CC8B7" w14:textId="77777777" w:rsidR="009E34BE" w:rsidRDefault="009E34BE" w:rsidP="00E662BC"/>
  <w:p w14:paraId="43BD0399" w14:textId="77777777" w:rsidR="009E34BE" w:rsidRDefault="009E34BE" w:rsidP="00E662BC"/>
  <w:p w14:paraId="453FECBB" w14:textId="77777777" w:rsidR="009E34BE" w:rsidRDefault="009E34BE" w:rsidP="00E662BC"/>
  <w:p w14:paraId="4069AE35" w14:textId="77777777" w:rsidR="009E34BE" w:rsidRDefault="009E34BE" w:rsidP="00E662BC"/>
  <w:p w14:paraId="314CECCA" w14:textId="77777777" w:rsidR="009E34BE" w:rsidRDefault="009E34BE" w:rsidP="00E662BC"/>
  <w:p w14:paraId="6F24CA6F" w14:textId="77777777" w:rsidR="009E34BE" w:rsidRDefault="009E34BE" w:rsidP="00E662BC"/>
  <w:p w14:paraId="71770858" w14:textId="77777777" w:rsidR="009E34BE" w:rsidRDefault="009E34BE" w:rsidP="00E662BC"/>
  <w:p w14:paraId="7E881A44" w14:textId="77777777" w:rsidR="009E34BE" w:rsidRDefault="009E34BE" w:rsidP="00E662BC"/>
  <w:p w14:paraId="78B4417E" w14:textId="77777777" w:rsidR="00B42B8C" w:rsidRDefault="00B42B8C" w:rsidP="00E662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2784F" w14:textId="77777777" w:rsidR="009E34BE"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9E34BE" w:rsidRDefault="009E34BE" w:rsidP="00E662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4431A" w14:textId="77777777" w:rsidR="00A85BB0" w:rsidRPr="003F3547" w:rsidRDefault="00A85BB0" w:rsidP="003F3547">
      <w:pPr>
        <w:pStyle w:val="Voettekst"/>
      </w:pPr>
    </w:p>
    <w:p w14:paraId="35DF1B15" w14:textId="77777777" w:rsidR="00A85BB0" w:rsidRDefault="00A85BB0" w:rsidP="00E662BC"/>
  </w:footnote>
  <w:footnote w:type="continuationSeparator" w:id="0">
    <w:p w14:paraId="74826A31" w14:textId="77777777" w:rsidR="00A85BB0" w:rsidRPr="003F3547" w:rsidRDefault="00A85BB0" w:rsidP="003F3547">
      <w:pPr>
        <w:pStyle w:val="Voettekst"/>
      </w:pPr>
    </w:p>
    <w:p w14:paraId="4A30C001" w14:textId="77777777" w:rsidR="00A85BB0" w:rsidRDefault="00A85BB0" w:rsidP="00E662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C4B3" w14:textId="77777777" w:rsidR="009E34BE" w:rsidRDefault="00000000" w:rsidP="00E662BC">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8239;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9E34BE" w:rsidRDefault="009E34BE" w:rsidP="00E662BC"/>
  <w:p w14:paraId="78163D5B" w14:textId="77777777" w:rsidR="009E34BE" w:rsidRDefault="009E34BE" w:rsidP="00E662BC"/>
  <w:p w14:paraId="083CD615" w14:textId="77777777" w:rsidR="009E34BE" w:rsidRDefault="009E34BE" w:rsidP="00E662BC"/>
  <w:p w14:paraId="20ED8739" w14:textId="77777777" w:rsidR="009E34BE" w:rsidRDefault="009E34BE" w:rsidP="00E662BC"/>
  <w:p w14:paraId="536953E6" w14:textId="77777777" w:rsidR="009E34BE" w:rsidRDefault="009E34BE" w:rsidP="00E662BC"/>
  <w:p w14:paraId="0AC46F42" w14:textId="77777777" w:rsidR="009E34BE" w:rsidRDefault="009E34BE" w:rsidP="00E662BC"/>
  <w:p w14:paraId="2CECDC24" w14:textId="77777777" w:rsidR="009E34BE" w:rsidRDefault="009E34BE" w:rsidP="00E662BC"/>
  <w:p w14:paraId="15C62E84" w14:textId="77777777" w:rsidR="009E34BE" w:rsidRDefault="009E34BE" w:rsidP="00E662BC"/>
  <w:p w14:paraId="6EF344D5" w14:textId="77777777" w:rsidR="009E34BE" w:rsidRDefault="009E34BE" w:rsidP="00E662BC"/>
  <w:p w14:paraId="05A49924" w14:textId="77777777" w:rsidR="009E34BE" w:rsidRDefault="009E34BE" w:rsidP="00E662BC"/>
  <w:p w14:paraId="1693B400" w14:textId="77777777" w:rsidR="009E34BE" w:rsidRDefault="009E34BE" w:rsidP="00E662BC"/>
  <w:p w14:paraId="3B6D2723" w14:textId="77777777" w:rsidR="009E34BE" w:rsidRDefault="009E34BE" w:rsidP="00E662BC"/>
  <w:p w14:paraId="658339F6" w14:textId="77777777" w:rsidR="009E34BE" w:rsidRDefault="009E34BE" w:rsidP="00E662BC"/>
  <w:p w14:paraId="765380CF" w14:textId="77777777" w:rsidR="009E34BE" w:rsidRDefault="009E34BE" w:rsidP="00E662BC"/>
  <w:p w14:paraId="7C817B5C" w14:textId="77777777" w:rsidR="009E34BE" w:rsidRDefault="009E34BE" w:rsidP="00E662BC"/>
  <w:p w14:paraId="0E66637F" w14:textId="77777777" w:rsidR="009E34BE" w:rsidRDefault="009E34BE" w:rsidP="00E662BC"/>
  <w:p w14:paraId="0903C858" w14:textId="77777777" w:rsidR="009E34BE" w:rsidRDefault="009E34BE" w:rsidP="00E662BC"/>
  <w:p w14:paraId="71299D33" w14:textId="77777777" w:rsidR="009E34BE" w:rsidRDefault="009E34BE" w:rsidP="00E662BC"/>
  <w:p w14:paraId="6480A76F" w14:textId="77777777" w:rsidR="009E34BE" w:rsidRDefault="009E34BE" w:rsidP="00E662BC"/>
  <w:p w14:paraId="36A43B8B" w14:textId="77777777" w:rsidR="009E34BE" w:rsidRDefault="009E34BE" w:rsidP="00E662BC"/>
  <w:p w14:paraId="558D24C1" w14:textId="77777777" w:rsidR="009E34BE" w:rsidRDefault="009E34BE" w:rsidP="00E662BC"/>
  <w:p w14:paraId="22C7D11D" w14:textId="77777777" w:rsidR="009E34BE" w:rsidRDefault="009E34BE" w:rsidP="00E662BC"/>
  <w:p w14:paraId="66AE0692" w14:textId="77777777" w:rsidR="009E34BE" w:rsidRDefault="009E34BE" w:rsidP="00E662BC"/>
  <w:p w14:paraId="3D3F025B" w14:textId="77777777" w:rsidR="009E34BE" w:rsidRDefault="009E34BE" w:rsidP="00E662BC"/>
  <w:p w14:paraId="354A2571" w14:textId="77777777" w:rsidR="009E34BE" w:rsidRDefault="009E34BE" w:rsidP="00E662BC"/>
  <w:p w14:paraId="788B255B" w14:textId="77777777" w:rsidR="009E34BE" w:rsidRDefault="009E34BE" w:rsidP="00E662BC"/>
  <w:p w14:paraId="0D2514F0" w14:textId="77777777" w:rsidR="009E34BE" w:rsidRDefault="009E34BE" w:rsidP="00E662BC"/>
  <w:p w14:paraId="62A0FED9" w14:textId="77777777" w:rsidR="009E34BE" w:rsidRDefault="009E34BE" w:rsidP="00E662BC"/>
  <w:p w14:paraId="555DA57F" w14:textId="77777777" w:rsidR="009E34BE" w:rsidRDefault="009E34BE" w:rsidP="00E662BC"/>
  <w:p w14:paraId="04A2CABD" w14:textId="77777777" w:rsidR="009E34BE" w:rsidRDefault="009E34BE" w:rsidP="00E662BC"/>
  <w:p w14:paraId="744860B7" w14:textId="77777777" w:rsidR="009E34BE" w:rsidRDefault="009E34BE" w:rsidP="00E662BC"/>
  <w:p w14:paraId="17B34531" w14:textId="77777777" w:rsidR="009E34BE" w:rsidRDefault="009E34BE" w:rsidP="00E662BC"/>
  <w:p w14:paraId="53723441" w14:textId="77777777" w:rsidR="009E34BE" w:rsidRDefault="009E34BE" w:rsidP="00E662BC"/>
  <w:p w14:paraId="5F4B7814" w14:textId="77777777" w:rsidR="009E34BE" w:rsidRDefault="009E34BE" w:rsidP="00E662BC"/>
  <w:p w14:paraId="6D4A88A1" w14:textId="77777777" w:rsidR="009E34BE" w:rsidRDefault="009E34BE" w:rsidP="00E662BC"/>
  <w:p w14:paraId="5F6881DF" w14:textId="77777777" w:rsidR="009E34BE" w:rsidRDefault="009E34BE" w:rsidP="00E662BC"/>
  <w:p w14:paraId="474B2BBE" w14:textId="77777777" w:rsidR="009E34BE" w:rsidRDefault="009E34BE" w:rsidP="00E662BC"/>
  <w:p w14:paraId="29D9E8CC" w14:textId="77777777" w:rsidR="009E34BE" w:rsidRDefault="009E34BE" w:rsidP="00E662BC"/>
  <w:p w14:paraId="27C4AC9B" w14:textId="77777777" w:rsidR="009E34BE" w:rsidRDefault="009E34BE" w:rsidP="00E662BC"/>
  <w:p w14:paraId="3F1E8FA0" w14:textId="77777777" w:rsidR="009E34BE" w:rsidRDefault="009E34BE" w:rsidP="00E662BC"/>
  <w:p w14:paraId="1278B463" w14:textId="77777777" w:rsidR="009E34BE" w:rsidRDefault="009E34BE" w:rsidP="00E662BC"/>
  <w:p w14:paraId="3BACE37A" w14:textId="77777777" w:rsidR="009E34BE" w:rsidRDefault="009E34BE" w:rsidP="00E662BC"/>
  <w:p w14:paraId="729F8AEC" w14:textId="77777777" w:rsidR="009E34BE" w:rsidRDefault="009E34BE" w:rsidP="00E662BC"/>
  <w:p w14:paraId="6DA16423" w14:textId="77777777" w:rsidR="009E34BE" w:rsidRDefault="009E34BE" w:rsidP="00E662BC"/>
  <w:p w14:paraId="638B7BD6" w14:textId="77777777" w:rsidR="009E34BE" w:rsidRDefault="009E34BE" w:rsidP="00E662BC"/>
  <w:p w14:paraId="791ABAF2" w14:textId="77777777" w:rsidR="009E34BE" w:rsidRDefault="009E34BE" w:rsidP="00E662BC"/>
  <w:p w14:paraId="1182DFEF" w14:textId="77777777" w:rsidR="009E34BE" w:rsidRDefault="009E34BE" w:rsidP="00E662BC"/>
  <w:p w14:paraId="64D59DC7" w14:textId="77777777" w:rsidR="009E34BE" w:rsidRDefault="009E34BE" w:rsidP="00E662BC"/>
  <w:p w14:paraId="7212BFD8" w14:textId="77777777" w:rsidR="009E34BE" w:rsidRDefault="009E34BE" w:rsidP="00E662BC"/>
  <w:p w14:paraId="5456B887" w14:textId="77777777" w:rsidR="009E34BE" w:rsidRDefault="009E34BE" w:rsidP="00E662BC"/>
  <w:p w14:paraId="1DF20503" w14:textId="77777777" w:rsidR="009E34BE" w:rsidRDefault="009E34BE" w:rsidP="00E662BC"/>
  <w:p w14:paraId="68B70221" w14:textId="77777777" w:rsidR="009E34BE" w:rsidRDefault="009E34BE" w:rsidP="00E662BC"/>
  <w:p w14:paraId="4FD9951D" w14:textId="77777777" w:rsidR="009E34BE" w:rsidRDefault="009E34BE" w:rsidP="00E662BC"/>
  <w:p w14:paraId="693A4D4E" w14:textId="77777777" w:rsidR="009E34BE" w:rsidRDefault="009E34BE" w:rsidP="00E662BC"/>
  <w:p w14:paraId="7CB48605" w14:textId="77777777" w:rsidR="009E34BE" w:rsidRDefault="009E34BE" w:rsidP="00E662BC"/>
  <w:p w14:paraId="3486621B" w14:textId="77777777" w:rsidR="009E34BE" w:rsidRDefault="009E34BE" w:rsidP="00E662BC"/>
  <w:p w14:paraId="226E7C0E" w14:textId="77777777" w:rsidR="009E34BE" w:rsidRDefault="009E34BE" w:rsidP="00E662BC"/>
  <w:p w14:paraId="0399DB30" w14:textId="77777777" w:rsidR="009E34BE" w:rsidRDefault="009E34BE" w:rsidP="00E662BC"/>
  <w:p w14:paraId="407A7975" w14:textId="77777777" w:rsidR="009E34BE" w:rsidRDefault="009E34BE" w:rsidP="00E662BC"/>
  <w:p w14:paraId="3592601C" w14:textId="77777777" w:rsidR="009E34BE" w:rsidRDefault="009E34BE" w:rsidP="00E662BC"/>
  <w:p w14:paraId="4B7DED82" w14:textId="77777777" w:rsidR="009E34BE" w:rsidRDefault="009E34BE" w:rsidP="00E662BC"/>
  <w:p w14:paraId="390D7E2D" w14:textId="77777777" w:rsidR="009E34BE" w:rsidRDefault="009E34BE" w:rsidP="00E662BC"/>
  <w:p w14:paraId="55AE580B" w14:textId="77777777" w:rsidR="009E34BE" w:rsidRDefault="009E34BE" w:rsidP="00E662BC"/>
  <w:p w14:paraId="1C7473B7" w14:textId="77777777" w:rsidR="009E34BE" w:rsidRDefault="009E34BE" w:rsidP="00E662BC"/>
  <w:p w14:paraId="3A880587" w14:textId="77777777" w:rsidR="009E34BE" w:rsidRDefault="009E34BE" w:rsidP="00E662BC"/>
  <w:p w14:paraId="0F48E1EA" w14:textId="77777777" w:rsidR="009E34BE" w:rsidRDefault="009E34BE" w:rsidP="00E662BC"/>
  <w:p w14:paraId="7A0F87A0" w14:textId="77777777" w:rsidR="009E34BE" w:rsidRDefault="009E34BE" w:rsidP="00E662BC"/>
  <w:p w14:paraId="40D2F91D" w14:textId="77777777" w:rsidR="009E34BE" w:rsidRDefault="009E34BE" w:rsidP="00E662BC"/>
  <w:p w14:paraId="78ABAE44" w14:textId="77777777" w:rsidR="009E34BE" w:rsidRDefault="009E34BE" w:rsidP="00E662BC"/>
  <w:p w14:paraId="6D4953A5" w14:textId="77777777" w:rsidR="009E34BE" w:rsidRDefault="009E34BE" w:rsidP="00E662BC"/>
  <w:p w14:paraId="311AE557" w14:textId="77777777" w:rsidR="009E34BE" w:rsidRDefault="009E34BE" w:rsidP="00E662BC"/>
  <w:p w14:paraId="6FDD12F1" w14:textId="77777777" w:rsidR="009E34BE" w:rsidRDefault="009E34BE" w:rsidP="00E662BC"/>
  <w:p w14:paraId="0F2CADAD" w14:textId="77777777" w:rsidR="009E34BE" w:rsidRDefault="009E34BE" w:rsidP="00E662BC"/>
  <w:p w14:paraId="400F7EB8" w14:textId="77777777" w:rsidR="009E34BE" w:rsidRDefault="009E34BE" w:rsidP="00E662BC"/>
  <w:p w14:paraId="2D7D2D84" w14:textId="77777777" w:rsidR="009E34BE" w:rsidRDefault="009E34BE" w:rsidP="00E662BC"/>
  <w:p w14:paraId="3647DE2C" w14:textId="77777777" w:rsidR="009E34BE" w:rsidRDefault="009E34BE" w:rsidP="00E662BC"/>
  <w:p w14:paraId="7E2300D1" w14:textId="77777777" w:rsidR="009E34BE" w:rsidRDefault="009E34BE" w:rsidP="00E662BC"/>
  <w:p w14:paraId="1FE35308" w14:textId="77777777" w:rsidR="009E34BE" w:rsidRDefault="009E34BE" w:rsidP="00E662BC"/>
  <w:p w14:paraId="6EF50C2E" w14:textId="77777777" w:rsidR="009E34BE" w:rsidRDefault="009E34BE" w:rsidP="00E662BC"/>
  <w:p w14:paraId="49E13C58" w14:textId="77777777" w:rsidR="009E34BE" w:rsidRDefault="009E34BE" w:rsidP="00E662BC"/>
  <w:p w14:paraId="60D4CAB7" w14:textId="77777777" w:rsidR="009E34BE" w:rsidRDefault="009E34BE" w:rsidP="00E662BC"/>
  <w:p w14:paraId="5E71CB02" w14:textId="77777777" w:rsidR="009E34BE" w:rsidRDefault="009E34BE" w:rsidP="00E662BC"/>
  <w:p w14:paraId="4E860795" w14:textId="77777777" w:rsidR="009E34BE" w:rsidRDefault="009E34BE" w:rsidP="00E662BC"/>
  <w:p w14:paraId="06DDC2A3" w14:textId="77777777" w:rsidR="009E34BE" w:rsidRDefault="009E34BE" w:rsidP="00E662BC"/>
  <w:p w14:paraId="0480A316" w14:textId="77777777" w:rsidR="009E34BE" w:rsidRDefault="009E34BE" w:rsidP="00E662BC"/>
  <w:p w14:paraId="55FD3B7D" w14:textId="77777777" w:rsidR="009E34BE" w:rsidRDefault="009E34BE" w:rsidP="00E662BC"/>
  <w:p w14:paraId="6EE00299" w14:textId="77777777" w:rsidR="009E34BE" w:rsidRDefault="009E34BE" w:rsidP="00E662BC"/>
  <w:p w14:paraId="22D09FC5" w14:textId="77777777" w:rsidR="009E34BE" w:rsidRDefault="009E34BE" w:rsidP="00E662BC"/>
  <w:p w14:paraId="388E0988" w14:textId="77777777" w:rsidR="009E34BE" w:rsidRDefault="009E34BE" w:rsidP="00E662BC"/>
  <w:p w14:paraId="3C106C64" w14:textId="77777777" w:rsidR="009E34BE" w:rsidRDefault="009E34BE" w:rsidP="00E662BC"/>
  <w:p w14:paraId="5D1B04D4" w14:textId="77777777" w:rsidR="009E34BE" w:rsidRDefault="009E34BE" w:rsidP="00E662BC"/>
  <w:p w14:paraId="7095244F" w14:textId="77777777" w:rsidR="009E34BE" w:rsidRDefault="009E34BE" w:rsidP="00E662BC"/>
  <w:p w14:paraId="249EEF19" w14:textId="77777777" w:rsidR="009E34BE" w:rsidRDefault="009E34BE" w:rsidP="00E662BC"/>
  <w:p w14:paraId="00476A6D" w14:textId="77777777" w:rsidR="009E34BE" w:rsidRDefault="009E34BE" w:rsidP="00E662BC"/>
  <w:p w14:paraId="4ECA90FE" w14:textId="77777777" w:rsidR="009E34BE" w:rsidRDefault="009E34BE" w:rsidP="00E662BC"/>
  <w:p w14:paraId="4C293F5C" w14:textId="77777777" w:rsidR="009E34BE" w:rsidRDefault="009E34BE" w:rsidP="00E662BC"/>
  <w:p w14:paraId="6570818A" w14:textId="77777777" w:rsidR="009E34BE" w:rsidRDefault="009E34BE" w:rsidP="00E662BC"/>
  <w:p w14:paraId="28267229" w14:textId="77777777" w:rsidR="009E34BE" w:rsidRDefault="009E34BE" w:rsidP="00E662BC"/>
  <w:p w14:paraId="65F65F5E" w14:textId="77777777" w:rsidR="009E34BE" w:rsidRDefault="009E34BE" w:rsidP="00E662BC"/>
  <w:p w14:paraId="37B57623" w14:textId="77777777" w:rsidR="009E34BE" w:rsidRDefault="009E34BE" w:rsidP="00E662BC"/>
  <w:p w14:paraId="4781E026" w14:textId="77777777" w:rsidR="009E34BE" w:rsidRDefault="009E34BE" w:rsidP="00E662BC"/>
  <w:p w14:paraId="5C80FDED" w14:textId="77777777" w:rsidR="009E34BE" w:rsidRDefault="009E34BE" w:rsidP="00E662BC"/>
  <w:p w14:paraId="5B9A4B0E" w14:textId="77777777" w:rsidR="009E34BE" w:rsidRDefault="009E34BE" w:rsidP="00E662BC"/>
  <w:p w14:paraId="493E4FBF" w14:textId="77777777" w:rsidR="009E34BE" w:rsidRDefault="009E34BE" w:rsidP="00E662BC"/>
  <w:p w14:paraId="76862F4B" w14:textId="77777777" w:rsidR="009E34BE" w:rsidRDefault="009E34BE" w:rsidP="00E662BC"/>
  <w:p w14:paraId="14D15971" w14:textId="77777777" w:rsidR="009E34BE" w:rsidRDefault="009E34BE" w:rsidP="00E662BC"/>
  <w:p w14:paraId="3E610E01" w14:textId="77777777" w:rsidR="009E34BE" w:rsidRDefault="009E34BE" w:rsidP="00E662BC"/>
  <w:p w14:paraId="2C6320EB" w14:textId="77777777" w:rsidR="009E34BE" w:rsidRDefault="009E34BE" w:rsidP="00E662BC"/>
  <w:p w14:paraId="71F2A811" w14:textId="77777777" w:rsidR="009E34BE" w:rsidRDefault="009E34BE" w:rsidP="00E662BC"/>
  <w:p w14:paraId="05268612" w14:textId="77777777" w:rsidR="009E34BE" w:rsidRDefault="009E34BE" w:rsidP="00E662BC"/>
  <w:p w14:paraId="31F2179D" w14:textId="77777777" w:rsidR="009E34BE" w:rsidRDefault="009E34BE" w:rsidP="00E662BC"/>
  <w:p w14:paraId="2F80A8EB" w14:textId="77777777" w:rsidR="009E34BE" w:rsidRDefault="009E34BE" w:rsidP="00E662BC"/>
  <w:p w14:paraId="75DD12C3" w14:textId="77777777" w:rsidR="009E34BE" w:rsidRDefault="009E34BE" w:rsidP="00E662BC"/>
  <w:p w14:paraId="3D25C969" w14:textId="77777777" w:rsidR="009E34BE" w:rsidRDefault="009E34BE" w:rsidP="00E662BC"/>
  <w:p w14:paraId="6DACA3AC" w14:textId="77777777" w:rsidR="009E34BE" w:rsidRDefault="009E34BE" w:rsidP="00E662BC"/>
  <w:p w14:paraId="130FF838" w14:textId="77777777" w:rsidR="009E34BE" w:rsidRDefault="009E34BE" w:rsidP="00E662BC"/>
  <w:p w14:paraId="66B24433" w14:textId="77777777" w:rsidR="009E34BE" w:rsidRDefault="009E34BE" w:rsidP="00E662BC"/>
  <w:p w14:paraId="5FEF39C8" w14:textId="77777777" w:rsidR="009E34BE" w:rsidRDefault="009E34BE" w:rsidP="00E662BC"/>
  <w:p w14:paraId="7788A504" w14:textId="77777777" w:rsidR="009E34BE" w:rsidRDefault="009E34BE" w:rsidP="00E662BC"/>
  <w:p w14:paraId="502F71DA" w14:textId="77777777" w:rsidR="009E34BE" w:rsidRDefault="009E34BE" w:rsidP="00E662BC"/>
  <w:p w14:paraId="472FAB83" w14:textId="77777777" w:rsidR="009E34BE" w:rsidRDefault="009E34BE" w:rsidP="00E662BC"/>
  <w:p w14:paraId="0AD388F9" w14:textId="77777777" w:rsidR="009E34BE" w:rsidRDefault="009E34BE" w:rsidP="00E662BC"/>
  <w:p w14:paraId="703A7DC3" w14:textId="77777777" w:rsidR="009E34BE" w:rsidRDefault="009E34BE" w:rsidP="00E662BC"/>
  <w:p w14:paraId="0EF7A2B8" w14:textId="77777777" w:rsidR="009E34BE" w:rsidRDefault="009E34BE" w:rsidP="00E662BC"/>
  <w:p w14:paraId="4D2A3081" w14:textId="77777777" w:rsidR="009E34BE" w:rsidRDefault="009E34BE" w:rsidP="00E662BC"/>
  <w:p w14:paraId="66939F86" w14:textId="77777777" w:rsidR="009E34BE" w:rsidRDefault="009E34BE" w:rsidP="00E662BC"/>
  <w:p w14:paraId="485BCFA4" w14:textId="77777777" w:rsidR="009E34BE" w:rsidRDefault="009E34BE" w:rsidP="00E662BC"/>
  <w:p w14:paraId="05399901" w14:textId="77777777" w:rsidR="009E34BE" w:rsidRDefault="009E34BE" w:rsidP="00E662BC"/>
  <w:p w14:paraId="0DAF6759" w14:textId="77777777" w:rsidR="009E34BE" w:rsidRDefault="009E34BE" w:rsidP="00E662BC"/>
  <w:p w14:paraId="1D1C8CB6" w14:textId="77777777" w:rsidR="009E34BE" w:rsidRDefault="009E34BE" w:rsidP="00E662BC"/>
  <w:p w14:paraId="6B4EF19D" w14:textId="77777777" w:rsidR="009E34BE" w:rsidRDefault="009E34BE" w:rsidP="00E662BC"/>
  <w:p w14:paraId="4E980986" w14:textId="77777777" w:rsidR="009E34BE" w:rsidRDefault="009E34BE" w:rsidP="00E662BC"/>
  <w:p w14:paraId="39B22C54" w14:textId="77777777" w:rsidR="009E34BE" w:rsidRDefault="009E34BE" w:rsidP="00E662BC"/>
  <w:p w14:paraId="035B5368" w14:textId="77777777" w:rsidR="009E34BE" w:rsidRDefault="009E34BE" w:rsidP="00E662BC"/>
  <w:p w14:paraId="619B7BCB" w14:textId="77777777" w:rsidR="009E34BE" w:rsidRDefault="009E34BE" w:rsidP="00E662BC"/>
  <w:p w14:paraId="24E911BC" w14:textId="77777777" w:rsidR="009E34BE" w:rsidRDefault="009E34BE" w:rsidP="00E662BC"/>
  <w:p w14:paraId="1C5A1DDC" w14:textId="77777777" w:rsidR="009E34BE" w:rsidRDefault="009E34BE" w:rsidP="00E662BC"/>
  <w:p w14:paraId="48383C1D" w14:textId="77777777" w:rsidR="009E34BE" w:rsidRDefault="009E34BE" w:rsidP="00E662BC"/>
  <w:p w14:paraId="30671168" w14:textId="77777777" w:rsidR="009E34BE" w:rsidRDefault="009E34BE" w:rsidP="00E662BC"/>
  <w:p w14:paraId="7D1399B2" w14:textId="77777777" w:rsidR="009E34BE" w:rsidRDefault="009E34BE" w:rsidP="00E662BC"/>
  <w:p w14:paraId="73FC3679" w14:textId="77777777" w:rsidR="009E34BE" w:rsidRDefault="009E34BE" w:rsidP="00E662BC"/>
  <w:p w14:paraId="2DC2C70E" w14:textId="77777777" w:rsidR="009E34BE" w:rsidRDefault="009E34BE" w:rsidP="00E662BC"/>
  <w:p w14:paraId="245B2ABF" w14:textId="77777777" w:rsidR="009E34BE" w:rsidRDefault="009E34BE" w:rsidP="00E662BC"/>
  <w:p w14:paraId="58839FE0" w14:textId="77777777" w:rsidR="009E34BE" w:rsidRDefault="009E34BE" w:rsidP="00E662BC"/>
  <w:p w14:paraId="4C9940F2" w14:textId="77777777" w:rsidR="009E34BE" w:rsidRDefault="009E34BE" w:rsidP="00E662BC"/>
  <w:p w14:paraId="2E5D6552" w14:textId="77777777" w:rsidR="009E34BE" w:rsidRDefault="009E34BE" w:rsidP="00E662BC"/>
  <w:p w14:paraId="5004D9B9" w14:textId="77777777" w:rsidR="009E34BE" w:rsidRDefault="009E34BE" w:rsidP="00E662BC"/>
  <w:p w14:paraId="65216D5D" w14:textId="77777777" w:rsidR="009E34BE" w:rsidRDefault="009E34BE" w:rsidP="00E662BC"/>
  <w:p w14:paraId="4E6D7CD9" w14:textId="77777777" w:rsidR="009E34BE" w:rsidRDefault="009E34BE" w:rsidP="00E662BC"/>
  <w:p w14:paraId="595B7888" w14:textId="77777777" w:rsidR="009E34BE" w:rsidRDefault="009E34BE" w:rsidP="00E662BC"/>
  <w:p w14:paraId="252BE23C" w14:textId="77777777" w:rsidR="009E34BE" w:rsidRDefault="009E34BE" w:rsidP="00E662BC"/>
  <w:p w14:paraId="1F92CFB2" w14:textId="77777777" w:rsidR="009E34BE" w:rsidRDefault="009E34BE" w:rsidP="00E662BC"/>
  <w:p w14:paraId="5E36A678" w14:textId="77777777" w:rsidR="009E34BE" w:rsidRDefault="009E34BE" w:rsidP="00E662BC"/>
  <w:p w14:paraId="719D3C62" w14:textId="77777777" w:rsidR="009E34BE" w:rsidRDefault="009E34BE" w:rsidP="00E662BC"/>
  <w:p w14:paraId="38225FEE" w14:textId="77777777" w:rsidR="009E34BE" w:rsidRDefault="009E34BE" w:rsidP="00E662BC"/>
  <w:p w14:paraId="19C70FB2" w14:textId="77777777" w:rsidR="009E34BE" w:rsidRDefault="009E34BE" w:rsidP="00E662BC"/>
  <w:p w14:paraId="04B1D82A" w14:textId="77777777" w:rsidR="009E34BE" w:rsidRDefault="009E34BE" w:rsidP="00E662BC"/>
  <w:p w14:paraId="35BE7516" w14:textId="77777777" w:rsidR="009E34BE" w:rsidRDefault="009E34BE" w:rsidP="00E662BC"/>
  <w:p w14:paraId="669E9ED0" w14:textId="77777777" w:rsidR="009E34BE" w:rsidRDefault="009E34BE" w:rsidP="00E662BC"/>
  <w:p w14:paraId="6E3F78E3" w14:textId="77777777" w:rsidR="009E34BE" w:rsidRDefault="009E34BE" w:rsidP="00E662BC"/>
  <w:p w14:paraId="140D88D0" w14:textId="77777777" w:rsidR="009E34BE" w:rsidRDefault="009E34BE" w:rsidP="00E662BC"/>
  <w:p w14:paraId="66466036" w14:textId="77777777" w:rsidR="009E34BE" w:rsidRDefault="009E34BE" w:rsidP="00E662BC"/>
  <w:p w14:paraId="34E5F0DA" w14:textId="77777777" w:rsidR="009E34BE" w:rsidRDefault="009E34BE" w:rsidP="00E662BC"/>
  <w:p w14:paraId="7455B0FC" w14:textId="77777777" w:rsidR="009E34BE" w:rsidRDefault="009E34BE" w:rsidP="00E662BC"/>
  <w:p w14:paraId="1673B2EE" w14:textId="77777777" w:rsidR="009E34BE" w:rsidRDefault="009E34BE" w:rsidP="00E662BC"/>
  <w:p w14:paraId="6FA3FFD8" w14:textId="77777777" w:rsidR="009E34BE" w:rsidRDefault="009E34BE" w:rsidP="00E662BC"/>
  <w:p w14:paraId="019AE1D5" w14:textId="77777777" w:rsidR="009E34BE" w:rsidRDefault="009E34BE" w:rsidP="00E662BC"/>
  <w:p w14:paraId="2DD64C45" w14:textId="77777777" w:rsidR="009E34BE" w:rsidRDefault="009E34BE" w:rsidP="00E662BC"/>
  <w:p w14:paraId="1138CD22" w14:textId="77777777" w:rsidR="009E34BE" w:rsidRDefault="009E34BE" w:rsidP="00E662BC"/>
  <w:p w14:paraId="4B225D11" w14:textId="77777777" w:rsidR="009E34BE" w:rsidRDefault="009E34BE" w:rsidP="00E662BC"/>
  <w:p w14:paraId="005930DB" w14:textId="77777777" w:rsidR="009E34BE" w:rsidRDefault="009E34BE" w:rsidP="00E662BC"/>
  <w:p w14:paraId="78B3EAEA" w14:textId="77777777" w:rsidR="009E34BE" w:rsidRDefault="009E34BE" w:rsidP="00E662BC"/>
  <w:p w14:paraId="29481D67" w14:textId="77777777" w:rsidR="009E34BE" w:rsidRDefault="009E34BE" w:rsidP="00E662BC"/>
  <w:p w14:paraId="4E9CCD29" w14:textId="77777777" w:rsidR="009E34BE" w:rsidRDefault="009E34BE" w:rsidP="00E662BC"/>
  <w:p w14:paraId="70778871" w14:textId="77777777" w:rsidR="009E34BE" w:rsidRDefault="009E34BE" w:rsidP="00E662BC"/>
  <w:p w14:paraId="34BA3C21" w14:textId="77777777" w:rsidR="009E34BE" w:rsidRDefault="009E34BE" w:rsidP="00E662BC"/>
  <w:p w14:paraId="335F5F4D" w14:textId="77777777" w:rsidR="00B42B8C" w:rsidRDefault="00B42B8C" w:rsidP="00E662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2F5C" w14:textId="5BB321E0" w:rsidR="009E34BE" w:rsidRDefault="009E34BE" w:rsidP="008B5E83">
    <w:pPr>
      <w:pStyle w:val="Koptekst"/>
      <w:tabs>
        <w:tab w:val="left" w:pos="0"/>
      </w:tabs>
      <w:jc w:val="right"/>
    </w:pPr>
  </w:p>
  <w:p w14:paraId="2CEBB85C" w14:textId="6B24E3D4" w:rsidR="009E34BE" w:rsidRDefault="009E34BE" w:rsidP="00E662BC"/>
  <w:p w14:paraId="6A0C7663" w14:textId="46C6A953" w:rsidR="009E34BE" w:rsidRDefault="009E34BE" w:rsidP="00E662BC"/>
  <w:p w14:paraId="7B26B36A" w14:textId="7F91081B" w:rsidR="009E34BE" w:rsidRDefault="00FC7DFB" w:rsidP="00745852">
    <w:pPr>
      <w:pStyle w:val="Kop2zondernummerEmtio"/>
    </w:pPr>
    <w:r>
      <w:t xml:space="preserve">Bijlage </w:t>
    </w:r>
    <w:r w:rsidR="00F269E5">
      <w:t>6.</w:t>
    </w:r>
    <w:r w:rsidR="00E85806">
      <w:t>5.1</w:t>
    </w:r>
  </w:p>
  <w:p w14:paraId="0E909EBB" w14:textId="0D19D29B" w:rsidR="009E34BE" w:rsidRDefault="009E34BE" w:rsidP="00E662BC"/>
  <w:p w14:paraId="2B77DCF2" w14:textId="77777777" w:rsidR="00B42B8C" w:rsidRDefault="00B42B8C" w:rsidP="00E662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1EB2" w14:textId="77777777" w:rsidR="009E34BE" w:rsidRDefault="00000000"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8240;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2EB9"/>
    <w:rsid w:val="001B4C7E"/>
    <w:rsid w:val="001B637B"/>
    <w:rsid w:val="001C0AF2"/>
    <w:rsid w:val="001C11BE"/>
    <w:rsid w:val="001C2E73"/>
    <w:rsid w:val="001C4B20"/>
    <w:rsid w:val="001C6232"/>
    <w:rsid w:val="001C63E7"/>
    <w:rsid w:val="001C6E81"/>
    <w:rsid w:val="001C785A"/>
    <w:rsid w:val="001D003F"/>
    <w:rsid w:val="001D2384"/>
    <w:rsid w:val="001D2A06"/>
    <w:rsid w:val="001D46C9"/>
    <w:rsid w:val="001E2293"/>
    <w:rsid w:val="001E34AC"/>
    <w:rsid w:val="001E3B55"/>
    <w:rsid w:val="001E5F7F"/>
    <w:rsid w:val="001E6720"/>
    <w:rsid w:val="001F03CF"/>
    <w:rsid w:val="001F08C0"/>
    <w:rsid w:val="001F406F"/>
    <w:rsid w:val="001F4372"/>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273A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A2B"/>
    <w:rsid w:val="002A2E44"/>
    <w:rsid w:val="002A3D57"/>
    <w:rsid w:val="002A4FCD"/>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371B"/>
    <w:rsid w:val="002E68CD"/>
    <w:rsid w:val="002F0CF8"/>
    <w:rsid w:val="002F0DD5"/>
    <w:rsid w:val="002F1D47"/>
    <w:rsid w:val="002F678C"/>
    <w:rsid w:val="002F6852"/>
    <w:rsid w:val="002F7B77"/>
    <w:rsid w:val="00301553"/>
    <w:rsid w:val="00305208"/>
    <w:rsid w:val="003063C0"/>
    <w:rsid w:val="003107E6"/>
    <w:rsid w:val="00312D26"/>
    <w:rsid w:val="003165CC"/>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0A1B"/>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3A9C"/>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33F81"/>
    <w:rsid w:val="00440CCF"/>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2A16"/>
    <w:rsid w:val="00495327"/>
    <w:rsid w:val="004A071D"/>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04B8"/>
    <w:rsid w:val="0057192A"/>
    <w:rsid w:val="00575FFC"/>
    <w:rsid w:val="005818B8"/>
    <w:rsid w:val="0059027A"/>
    <w:rsid w:val="00594416"/>
    <w:rsid w:val="005A17A6"/>
    <w:rsid w:val="005A1BD7"/>
    <w:rsid w:val="005A226E"/>
    <w:rsid w:val="005A2BEC"/>
    <w:rsid w:val="005B4FAF"/>
    <w:rsid w:val="005C31A9"/>
    <w:rsid w:val="005C476F"/>
    <w:rsid w:val="005C5603"/>
    <w:rsid w:val="005C6668"/>
    <w:rsid w:val="005D4151"/>
    <w:rsid w:val="005D5161"/>
    <w:rsid w:val="005D5D89"/>
    <w:rsid w:val="005D5E21"/>
    <w:rsid w:val="005E1A32"/>
    <w:rsid w:val="005E3E58"/>
    <w:rsid w:val="005F6680"/>
    <w:rsid w:val="005F685A"/>
    <w:rsid w:val="006040DB"/>
    <w:rsid w:val="00605B95"/>
    <w:rsid w:val="0060694D"/>
    <w:rsid w:val="00606D41"/>
    <w:rsid w:val="00610251"/>
    <w:rsid w:val="00610FF8"/>
    <w:rsid w:val="00612C22"/>
    <w:rsid w:val="006156FE"/>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24FB"/>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09E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7372F"/>
    <w:rsid w:val="00976A3E"/>
    <w:rsid w:val="009819EC"/>
    <w:rsid w:val="0099179C"/>
    <w:rsid w:val="009A388E"/>
    <w:rsid w:val="009A640A"/>
    <w:rsid w:val="009C1976"/>
    <w:rsid w:val="009C2F9E"/>
    <w:rsid w:val="009D59BA"/>
    <w:rsid w:val="009D5AE2"/>
    <w:rsid w:val="009E34BE"/>
    <w:rsid w:val="009E51EA"/>
    <w:rsid w:val="009E65EB"/>
    <w:rsid w:val="00A06BCE"/>
    <w:rsid w:val="00A07FEF"/>
    <w:rsid w:val="00A10002"/>
    <w:rsid w:val="00A101D7"/>
    <w:rsid w:val="00A13E03"/>
    <w:rsid w:val="00A1497C"/>
    <w:rsid w:val="00A20A7B"/>
    <w:rsid w:val="00A21956"/>
    <w:rsid w:val="00A227CD"/>
    <w:rsid w:val="00A303B3"/>
    <w:rsid w:val="00A30867"/>
    <w:rsid w:val="00A36B94"/>
    <w:rsid w:val="00A42EEC"/>
    <w:rsid w:val="00A4380A"/>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5BB0"/>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2226B"/>
    <w:rsid w:val="00B233E3"/>
    <w:rsid w:val="00B26E3A"/>
    <w:rsid w:val="00B30352"/>
    <w:rsid w:val="00B307F6"/>
    <w:rsid w:val="00B32813"/>
    <w:rsid w:val="00B346DF"/>
    <w:rsid w:val="00B42B8C"/>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A6781"/>
    <w:rsid w:val="00CB254D"/>
    <w:rsid w:val="00CB3533"/>
    <w:rsid w:val="00CB7600"/>
    <w:rsid w:val="00CB7D61"/>
    <w:rsid w:val="00CC4F6B"/>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43E0"/>
    <w:rsid w:val="00D57A57"/>
    <w:rsid w:val="00D613A9"/>
    <w:rsid w:val="00D63D4A"/>
    <w:rsid w:val="00D658D3"/>
    <w:rsid w:val="00D663F0"/>
    <w:rsid w:val="00D71081"/>
    <w:rsid w:val="00D7238E"/>
    <w:rsid w:val="00D73003"/>
    <w:rsid w:val="00D73C03"/>
    <w:rsid w:val="00D73FFF"/>
    <w:rsid w:val="00D81A72"/>
    <w:rsid w:val="00D85C64"/>
    <w:rsid w:val="00D92EDA"/>
    <w:rsid w:val="00D93546"/>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4FA8"/>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3E6F"/>
    <w:rsid w:val="00E562C6"/>
    <w:rsid w:val="00E56EFE"/>
    <w:rsid w:val="00E60CE6"/>
    <w:rsid w:val="00E61D02"/>
    <w:rsid w:val="00E62D48"/>
    <w:rsid w:val="00E6431C"/>
    <w:rsid w:val="00E64BFF"/>
    <w:rsid w:val="00E6544C"/>
    <w:rsid w:val="00E65900"/>
    <w:rsid w:val="00E65D32"/>
    <w:rsid w:val="00E662BC"/>
    <w:rsid w:val="00E66C18"/>
    <w:rsid w:val="00E678A0"/>
    <w:rsid w:val="00E7078D"/>
    <w:rsid w:val="00E7085E"/>
    <w:rsid w:val="00E729F3"/>
    <w:rsid w:val="00E73729"/>
    <w:rsid w:val="00E75D44"/>
    <w:rsid w:val="00E76843"/>
    <w:rsid w:val="00E8438D"/>
    <w:rsid w:val="00E846A7"/>
    <w:rsid w:val="00E85806"/>
    <w:rsid w:val="00E87FB4"/>
    <w:rsid w:val="00E905B1"/>
    <w:rsid w:val="00E9079C"/>
    <w:rsid w:val="00E92A8D"/>
    <w:rsid w:val="00E93FCF"/>
    <w:rsid w:val="00E96A53"/>
    <w:rsid w:val="00E96BF0"/>
    <w:rsid w:val="00E9778E"/>
    <w:rsid w:val="00EB28CC"/>
    <w:rsid w:val="00EB7C66"/>
    <w:rsid w:val="00EB7ECE"/>
    <w:rsid w:val="00EC0C8E"/>
    <w:rsid w:val="00EC42E3"/>
    <w:rsid w:val="00EC6A07"/>
    <w:rsid w:val="00EC72BE"/>
    <w:rsid w:val="00EC7517"/>
    <w:rsid w:val="00ED19D9"/>
    <w:rsid w:val="00ED3490"/>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69E5"/>
    <w:rsid w:val="00F27606"/>
    <w:rsid w:val="00F3166C"/>
    <w:rsid w:val="00F33259"/>
    <w:rsid w:val="00F33BAD"/>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68CC"/>
    <w:rsid w:val="00FB7566"/>
    <w:rsid w:val="00FB7F9C"/>
    <w:rsid w:val="00FC0B3B"/>
    <w:rsid w:val="00FC25E1"/>
    <w:rsid w:val="00FC3FA5"/>
    <w:rsid w:val="00FC6260"/>
    <w:rsid w:val="00FC7DFB"/>
    <w:rsid w:val="00FD0002"/>
    <w:rsid w:val="00FD2C03"/>
    <w:rsid w:val="00FD63B3"/>
    <w:rsid w:val="00FE1BFD"/>
    <w:rsid w:val="00FE2E6E"/>
    <w:rsid w:val="00FE7CAE"/>
    <w:rsid w:val="00FF486F"/>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E662BC"/>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right"/>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6EF0C075DA5D489F6B3C57C88DC163" ma:contentTypeVersion="11" ma:contentTypeDescription="Create a new document." ma:contentTypeScope="" ma:versionID="211b7b91d1a08705c7aae32753ea1884">
  <xsd:schema xmlns:xsd="http://www.w3.org/2001/XMLSchema" xmlns:xs="http://www.w3.org/2001/XMLSchema" xmlns:p="http://schemas.microsoft.com/office/2006/metadata/properties" xmlns:ns2="34d6b65a-2c9f-4302-b09a-9dbe8d0af24b" xmlns:ns3="ee34d8bf-c728-4232-8eb4-7457ccd1827b" targetNamespace="http://schemas.microsoft.com/office/2006/metadata/properties" ma:root="true" ma:fieldsID="a2af7ae2fa16ea77737b72b5c4d2dc88" ns2:_="" ns3:_="">
    <xsd:import namespace="34d6b65a-2c9f-4302-b09a-9dbe8d0af24b"/>
    <xsd:import namespace="ee34d8bf-c728-4232-8eb4-7457ccd182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6b65a-2c9f-4302-b09a-9dbe8d0af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1ef33b-b1b5-47a8-bf39-b29406d41c5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34d8bf-c728-4232-8eb4-7457ccd1827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bf9b9-3eb9-4588-8f83-beb17fb0fb84}" ma:internalName="TaxCatchAll" ma:showField="CatchAllData" ma:web="ee34d8bf-c728-4232-8eb4-7457ccd182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d6b65a-2c9f-4302-b09a-9dbe8d0af24b">
      <Terms xmlns="http://schemas.microsoft.com/office/infopath/2007/PartnerControls"/>
    </lcf76f155ced4ddcb4097134ff3c332f>
    <TaxCatchAll xmlns="ee34d8bf-c728-4232-8eb4-7457ccd1827b" xsi:nil="true"/>
  </documentManagement>
</p:properties>
</file>

<file path=customXml/itemProps1.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2.xml><?xml version="1.0" encoding="utf-8"?>
<ds:datastoreItem xmlns:ds="http://schemas.openxmlformats.org/officeDocument/2006/customXml" ds:itemID="{D4CA6588-6CB0-4436-AB9F-CD33A6FD791C}"/>
</file>

<file path=customXml/itemProps3.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customXml/itemProps4.xml><?xml version="1.0" encoding="utf-8"?>
<ds:datastoreItem xmlns:ds="http://schemas.openxmlformats.org/officeDocument/2006/customXml" ds:itemID="{533CDB7A-F280-4C3A-9203-04BA4B733B2A}">
  <ds:schemaRefs>
    <ds:schemaRef ds:uri="http://schemas.microsoft.com/office/2006/metadata/properties"/>
    <ds:schemaRef ds:uri="http://schemas.microsoft.com/office/infopath/2007/PartnerControls"/>
    <ds:schemaRef ds:uri="34d6b65a-2c9f-4302-b09a-9dbe8d0af24b"/>
    <ds:schemaRef ds:uri="ee34d8bf-c728-4232-8eb4-7457ccd1827b"/>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221</Words>
  <Characters>1327</Characters>
  <Application>Microsoft Office Word</Application>
  <DocSecurity>0</DocSecurity>
  <Lines>73</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20</cp:revision>
  <dcterms:created xsi:type="dcterms:W3CDTF">2025-09-01T09:28:00Z</dcterms:created>
  <dcterms:modified xsi:type="dcterms:W3CDTF">2025-10-30T13:25:00Z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0x010100E36EF0C075DA5D489F6B3C57C88DC163</vt:lpwstr>
  </property>
  <property fmtid="{D5CDD505-2E9C-101B-9397-08002B2CF9AE}" pid="4" name="MediaServiceImageTags">
    <vt:lpwstr/>
  </property>
  <property fmtid="{D5CDD505-2E9C-101B-9397-08002B2CF9AE}" pid="6" name="docLang">
    <vt:lpwstr>nl</vt:lpwstr>
  </property>
</Properties>
</file>